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D2A8017" w14:textId="77777777" w:rsidR="00DA509A" w:rsidRPr="00A208A8" w:rsidRDefault="009D515A" w:rsidP="00C9390D">
      <w:pPr>
        <w:spacing w:line="360" w:lineRule="auto"/>
        <w:jc w:val="right"/>
        <w:rPr>
          <w:rFonts w:ascii="Cambria" w:hAnsi="Cambria" w:cs="Arial"/>
          <w:b/>
          <w:sz w:val="20"/>
          <w:szCs w:val="20"/>
        </w:rPr>
      </w:pPr>
      <w:r w:rsidRPr="00FA40F8">
        <w:rPr>
          <w:rFonts w:ascii="Cambria" w:hAnsi="Cambria"/>
          <w:sz w:val="20"/>
          <w:szCs w:val="20"/>
        </w:rPr>
        <w:tab/>
      </w:r>
      <w:r w:rsidRPr="00FA40F8">
        <w:rPr>
          <w:rFonts w:ascii="Cambria" w:hAnsi="Cambria"/>
          <w:sz w:val="20"/>
          <w:szCs w:val="20"/>
        </w:rPr>
        <w:tab/>
      </w:r>
      <w:r w:rsidRPr="00FA40F8">
        <w:rPr>
          <w:rFonts w:ascii="Cambria" w:hAnsi="Cambria"/>
          <w:sz w:val="20"/>
          <w:szCs w:val="20"/>
        </w:rPr>
        <w:tab/>
      </w:r>
      <w:r w:rsidR="0090420C" w:rsidRPr="00FA40F8">
        <w:rPr>
          <w:rFonts w:ascii="Cambria" w:hAnsi="Cambria"/>
          <w:sz w:val="20"/>
          <w:szCs w:val="20"/>
        </w:rPr>
        <w:t xml:space="preserve">                 </w:t>
      </w:r>
      <w:r w:rsidR="00E23EF5">
        <w:rPr>
          <w:rFonts w:ascii="Cambria" w:hAnsi="Cambria"/>
          <w:sz w:val="20"/>
          <w:szCs w:val="20"/>
        </w:rPr>
        <w:t xml:space="preserve">                              </w:t>
      </w:r>
      <w:r w:rsidR="005B659A">
        <w:rPr>
          <w:rFonts w:ascii="Cambria" w:hAnsi="Cambria"/>
          <w:sz w:val="20"/>
          <w:szCs w:val="20"/>
        </w:rPr>
        <w:tab/>
      </w:r>
      <w:r w:rsidR="005B659A">
        <w:rPr>
          <w:rFonts w:ascii="Cambria" w:hAnsi="Cambria"/>
          <w:sz w:val="20"/>
          <w:szCs w:val="20"/>
        </w:rPr>
        <w:tab/>
      </w:r>
      <w:r w:rsidR="005B659A">
        <w:rPr>
          <w:rFonts w:ascii="Cambria" w:hAnsi="Cambria"/>
          <w:sz w:val="20"/>
          <w:szCs w:val="20"/>
        </w:rPr>
        <w:tab/>
      </w:r>
      <w:r w:rsidR="005B659A">
        <w:rPr>
          <w:rFonts w:ascii="Cambria" w:hAnsi="Cambria"/>
          <w:sz w:val="20"/>
          <w:szCs w:val="20"/>
        </w:rPr>
        <w:tab/>
      </w:r>
      <w:r w:rsidR="00D37E9A" w:rsidRPr="00FA40F8">
        <w:rPr>
          <w:rFonts w:ascii="Cambria" w:hAnsi="Cambria" w:cs="Arial"/>
          <w:sz w:val="20"/>
          <w:szCs w:val="20"/>
        </w:rPr>
        <w:t>Z</w:t>
      </w:r>
      <w:r w:rsidR="00983423" w:rsidRPr="00FA40F8">
        <w:rPr>
          <w:rFonts w:ascii="Cambria" w:hAnsi="Cambria" w:cs="Arial"/>
          <w:sz w:val="20"/>
          <w:szCs w:val="20"/>
        </w:rPr>
        <w:t>ałącznik</w:t>
      </w:r>
      <w:r w:rsidRPr="00FA40F8">
        <w:rPr>
          <w:rFonts w:ascii="Cambria" w:hAnsi="Cambria" w:cs="Arial"/>
          <w:sz w:val="20"/>
          <w:szCs w:val="20"/>
        </w:rPr>
        <w:t xml:space="preserve"> nr </w:t>
      </w:r>
      <w:r w:rsidR="00983423" w:rsidRPr="00FA40F8">
        <w:rPr>
          <w:rFonts w:ascii="Cambria" w:hAnsi="Cambria" w:cs="Arial"/>
          <w:sz w:val="20"/>
          <w:szCs w:val="20"/>
        </w:rPr>
        <w:t xml:space="preserve"> </w:t>
      </w:r>
      <w:r w:rsidR="00EE1CDF">
        <w:rPr>
          <w:rFonts w:ascii="Cambria" w:hAnsi="Cambria" w:cs="Arial"/>
          <w:sz w:val="20"/>
          <w:szCs w:val="20"/>
        </w:rPr>
        <w:t>1</w:t>
      </w:r>
      <w:r w:rsidR="00D62E51" w:rsidRPr="00FA40F8">
        <w:rPr>
          <w:rFonts w:ascii="Cambria" w:hAnsi="Cambria" w:cs="Arial"/>
          <w:sz w:val="20"/>
          <w:szCs w:val="20"/>
        </w:rPr>
        <w:t xml:space="preserve"> do SWZ</w:t>
      </w:r>
      <w:r w:rsidR="00DA509A" w:rsidRPr="00FA40F8">
        <w:rPr>
          <w:rFonts w:ascii="Cambria" w:hAnsi="Cambria" w:cs="Arial"/>
          <w:sz w:val="20"/>
          <w:szCs w:val="20"/>
        </w:rPr>
        <w:tab/>
      </w:r>
    </w:p>
    <w:p w14:paraId="2280D184" w14:textId="77777777" w:rsidR="00DA509A" w:rsidRDefault="00DA509A" w:rsidP="00A73801">
      <w:pPr>
        <w:spacing w:line="360" w:lineRule="auto"/>
        <w:jc w:val="right"/>
        <w:rPr>
          <w:rFonts w:ascii="Cambria" w:hAnsi="Cambria" w:cs="Arial"/>
          <w:sz w:val="20"/>
          <w:szCs w:val="20"/>
        </w:rPr>
      </w:pPr>
      <w:r w:rsidRPr="00FA40F8">
        <w:rPr>
          <w:rFonts w:ascii="Cambria" w:hAnsi="Cambria" w:cs="Arial"/>
          <w:sz w:val="20"/>
          <w:szCs w:val="20"/>
        </w:rPr>
        <w:t xml:space="preserve">                                  </w:t>
      </w:r>
    </w:p>
    <w:p w14:paraId="42F282A7" w14:textId="77777777" w:rsidR="00C9390D" w:rsidRPr="00FA40F8" w:rsidRDefault="00C9390D" w:rsidP="00C9390D">
      <w:pPr>
        <w:spacing w:line="360" w:lineRule="auto"/>
        <w:jc w:val="center"/>
        <w:rPr>
          <w:rFonts w:ascii="Cambria" w:hAnsi="Cambria" w:cs="Arial"/>
          <w:sz w:val="20"/>
          <w:szCs w:val="20"/>
        </w:rPr>
      </w:pPr>
    </w:p>
    <w:p w14:paraId="6C8B285E" w14:textId="66703B68" w:rsidR="00DA509A" w:rsidRDefault="00F30C2A" w:rsidP="00C9390D">
      <w:pPr>
        <w:spacing w:line="360" w:lineRule="auto"/>
        <w:ind w:left="4248"/>
        <w:jc w:val="right"/>
        <w:rPr>
          <w:rFonts w:ascii="Cambria" w:hAnsi="Cambria" w:cs="Arial"/>
          <w:sz w:val="20"/>
          <w:szCs w:val="20"/>
        </w:rPr>
      </w:pPr>
      <w:r>
        <w:rPr>
          <w:rFonts w:ascii="Cambria" w:hAnsi="Cambria" w:cs="Arial"/>
          <w:sz w:val="20"/>
          <w:szCs w:val="20"/>
        </w:rPr>
        <w:t>………………  dn</w:t>
      </w:r>
      <w:r w:rsidR="00547AD1">
        <w:rPr>
          <w:rFonts w:ascii="Cambria" w:hAnsi="Cambria" w:cs="Arial"/>
          <w:sz w:val="20"/>
          <w:szCs w:val="20"/>
        </w:rPr>
        <w:t xml:space="preserve">. </w:t>
      </w:r>
      <w:r w:rsidR="00DA509A" w:rsidRPr="00FA40F8">
        <w:rPr>
          <w:rFonts w:ascii="Cambria" w:hAnsi="Cambria" w:cs="Arial"/>
          <w:sz w:val="20"/>
          <w:szCs w:val="20"/>
        </w:rPr>
        <w:t>…………………………</w:t>
      </w:r>
      <w:r w:rsidR="00B65F19">
        <w:rPr>
          <w:rFonts w:ascii="Cambria" w:hAnsi="Cambria" w:cs="Arial"/>
          <w:sz w:val="20"/>
          <w:szCs w:val="20"/>
        </w:rPr>
        <w:t>202</w:t>
      </w:r>
      <w:r w:rsidR="00745A1D">
        <w:rPr>
          <w:rFonts w:ascii="Cambria" w:hAnsi="Cambria" w:cs="Arial"/>
          <w:sz w:val="20"/>
          <w:szCs w:val="20"/>
        </w:rPr>
        <w:t>4</w:t>
      </w:r>
      <w:r w:rsidR="00253D91">
        <w:rPr>
          <w:rFonts w:ascii="Cambria" w:hAnsi="Cambria" w:cs="Arial"/>
          <w:sz w:val="20"/>
          <w:szCs w:val="20"/>
        </w:rPr>
        <w:t xml:space="preserve"> </w:t>
      </w:r>
      <w:r w:rsidR="00D80BA5" w:rsidRPr="00FA40F8">
        <w:rPr>
          <w:rFonts w:ascii="Cambria" w:hAnsi="Cambria" w:cs="Arial"/>
          <w:sz w:val="20"/>
          <w:szCs w:val="20"/>
        </w:rPr>
        <w:t>r.</w:t>
      </w:r>
    </w:p>
    <w:p w14:paraId="319886F9" w14:textId="77777777" w:rsidR="00C9390D" w:rsidRPr="00FA40F8" w:rsidRDefault="00C9390D" w:rsidP="00C9390D">
      <w:pPr>
        <w:spacing w:line="360" w:lineRule="auto"/>
        <w:ind w:left="4248"/>
        <w:jc w:val="right"/>
        <w:rPr>
          <w:rFonts w:ascii="Cambria" w:hAnsi="Cambria" w:cs="Arial"/>
          <w:sz w:val="20"/>
          <w:szCs w:val="20"/>
        </w:rPr>
      </w:pPr>
    </w:p>
    <w:p w14:paraId="437EDCCB" w14:textId="77777777" w:rsidR="00DA509A" w:rsidRPr="00FA40F8" w:rsidRDefault="009A03C7" w:rsidP="00C9390D">
      <w:pPr>
        <w:spacing w:line="360" w:lineRule="auto"/>
        <w:rPr>
          <w:rFonts w:ascii="Cambria" w:hAnsi="Cambria" w:cs="Arial"/>
          <w:sz w:val="20"/>
          <w:szCs w:val="20"/>
        </w:rPr>
      </w:pPr>
      <w:r>
        <w:rPr>
          <w:rFonts w:ascii="Cambria" w:hAnsi="Cambria" w:cs="Arial"/>
          <w:sz w:val="20"/>
          <w:szCs w:val="20"/>
        </w:rPr>
        <w:t xml:space="preserve">   ……..</w:t>
      </w:r>
      <w:r w:rsidR="00DA509A" w:rsidRPr="00FA40F8">
        <w:rPr>
          <w:rFonts w:ascii="Cambria" w:hAnsi="Cambria" w:cs="Arial"/>
          <w:sz w:val="20"/>
          <w:szCs w:val="20"/>
        </w:rPr>
        <w:t>...............................................</w:t>
      </w:r>
    </w:p>
    <w:p w14:paraId="74E92585" w14:textId="77777777" w:rsidR="00A533A9" w:rsidRDefault="00DA509A" w:rsidP="00C9390D">
      <w:pPr>
        <w:spacing w:line="360" w:lineRule="auto"/>
        <w:rPr>
          <w:rFonts w:ascii="Cambria" w:hAnsi="Cambria" w:cs="Tahoma"/>
          <w:sz w:val="20"/>
          <w:szCs w:val="20"/>
        </w:rPr>
      </w:pPr>
      <w:r w:rsidRPr="00FA40F8">
        <w:rPr>
          <w:rFonts w:ascii="Cambria" w:hAnsi="Cambria" w:cs="Arial"/>
          <w:sz w:val="20"/>
          <w:szCs w:val="20"/>
        </w:rPr>
        <w:t xml:space="preserve">  </w:t>
      </w:r>
      <w:r w:rsidR="00235B00" w:rsidRPr="00FA40F8">
        <w:rPr>
          <w:rFonts w:ascii="Cambria" w:hAnsi="Cambria" w:cs="Tahoma"/>
          <w:sz w:val="20"/>
          <w:szCs w:val="20"/>
        </w:rPr>
        <w:t>(Nazwa i adres W</w:t>
      </w:r>
      <w:r w:rsidR="006C262E" w:rsidRPr="00FA40F8">
        <w:rPr>
          <w:rFonts w:ascii="Cambria" w:hAnsi="Cambria" w:cs="Tahoma"/>
          <w:sz w:val="20"/>
          <w:szCs w:val="20"/>
        </w:rPr>
        <w:t xml:space="preserve">ykonawcy)  </w:t>
      </w:r>
    </w:p>
    <w:p w14:paraId="2F514DFD" w14:textId="77777777" w:rsidR="00C9390D" w:rsidRPr="00C9390D" w:rsidRDefault="00C9390D" w:rsidP="00C9390D">
      <w:pPr>
        <w:spacing w:line="360" w:lineRule="auto"/>
        <w:rPr>
          <w:rFonts w:ascii="Cambria" w:hAnsi="Cambria" w:cs="Tahoma"/>
          <w:sz w:val="20"/>
          <w:szCs w:val="20"/>
        </w:rPr>
      </w:pPr>
    </w:p>
    <w:p w14:paraId="5D29A153" w14:textId="77777777" w:rsidR="00DA509A" w:rsidRPr="00FA40F8" w:rsidRDefault="00983423" w:rsidP="00C9390D">
      <w:pPr>
        <w:pStyle w:val="Nagwek1"/>
        <w:spacing w:before="0" w:line="360" w:lineRule="auto"/>
        <w:jc w:val="center"/>
        <w:rPr>
          <w:rFonts w:cs="Arial"/>
          <w:iCs/>
          <w:color w:val="auto"/>
          <w:sz w:val="20"/>
          <w:szCs w:val="20"/>
        </w:rPr>
      </w:pPr>
      <w:r w:rsidRPr="00FA40F8">
        <w:rPr>
          <w:rFonts w:cs="Arial"/>
          <w:iCs/>
          <w:color w:val="auto"/>
          <w:sz w:val="20"/>
          <w:szCs w:val="20"/>
        </w:rPr>
        <w:t>O</w:t>
      </w:r>
      <w:r w:rsidR="00DA509A" w:rsidRPr="00FA40F8">
        <w:rPr>
          <w:rFonts w:cs="Arial"/>
          <w:iCs/>
          <w:color w:val="auto"/>
          <w:sz w:val="20"/>
          <w:szCs w:val="20"/>
        </w:rPr>
        <w:t xml:space="preserve"> F E R T A  C E N O W A</w:t>
      </w:r>
    </w:p>
    <w:p w14:paraId="211ED2C2" w14:textId="77777777" w:rsidR="00FA40F8" w:rsidRPr="00C45D6F" w:rsidRDefault="00DA509A" w:rsidP="00C9390D">
      <w:pPr>
        <w:pStyle w:val="Tytu"/>
        <w:spacing w:line="360" w:lineRule="auto"/>
        <w:ind w:firstLine="360"/>
        <w:rPr>
          <w:rFonts w:ascii="Cambria" w:hAnsi="Cambria" w:cs="Arial"/>
          <w:b w:val="0"/>
          <w:bCs w:val="0"/>
          <w:sz w:val="20"/>
          <w:szCs w:val="20"/>
        </w:rPr>
      </w:pPr>
      <w:r w:rsidRPr="00FA40F8">
        <w:rPr>
          <w:rFonts w:ascii="Cambria" w:hAnsi="Cambria" w:cs="Arial"/>
          <w:b w:val="0"/>
          <w:bCs w:val="0"/>
          <w:sz w:val="20"/>
          <w:szCs w:val="20"/>
        </w:rPr>
        <w:t>Nawiązując do zaproszenia złożenia oferty na:</w:t>
      </w:r>
    </w:p>
    <w:p w14:paraId="4D044562" w14:textId="3A675D6C" w:rsidR="00FA70CF" w:rsidRPr="00462E60" w:rsidRDefault="00FA70CF" w:rsidP="00FA70CF">
      <w:pPr>
        <w:shd w:val="clear" w:color="auto" w:fill="BFBFBF"/>
        <w:tabs>
          <w:tab w:val="left" w:pos="6060"/>
        </w:tabs>
        <w:spacing w:line="276" w:lineRule="auto"/>
        <w:jc w:val="center"/>
        <w:rPr>
          <w:rFonts w:ascii="Cambria" w:hAnsi="Cambria"/>
          <w:b/>
        </w:rPr>
      </w:pPr>
      <w:r w:rsidRPr="00462E60">
        <w:rPr>
          <w:rFonts w:ascii="Cambria" w:hAnsi="Cambria"/>
          <w:b/>
        </w:rPr>
        <w:t>„Napraw</w:t>
      </w:r>
      <w:r>
        <w:rPr>
          <w:rFonts w:ascii="Cambria" w:hAnsi="Cambria"/>
          <w:b/>
        </w:rPr>
        <w:t>a</w:t>
      </w:r>
      <w:r w:rsidRPr="00462E60">
        <w:rPr>
          <w:rFonts w:ascii="Cambria" w:hAnsi="Cambria"/>
          <w:b/>
        </w:rPr>
        <w:t xml:space="preserve"> ściany magazynu nr 11 w Zakładzie Unieszkodliwiania Odpadów w Promniku</w:t>
      </w:r>
      <w:r>
        <w:rPr>
          <w:rFonts w:ascii="Cambria" w:hAnsi="Cambria"/>
          <w:b/>
        </w:rPr>
        <w:t>, wraz z uzupełnieniem pokrycia dachowego i wymianą drzwi garażowych</w:t>
      </w:r>
      <w:r w:rsidRPr="00462E60">
        <w:rPr>
          <w:rFonts w:ascii="Cambria" w:hAnsi="Cambria"/>
          <w:b/>
        </w:rPr>
        <w:t>”</w:t>
      </w:r>
      <w:r w:rsidR="00AC779E">
        <w:rPr>
          <w:rFonts w:ascii="Cambria" w:hAnsi="Cambria"/>
          <w:b/>
        </w:rPr>
        <w:t>-powt.</w:t>
      </w:r>
    </w:p>
    <w:p w14:paraId="3DF201EC" w14:textId="77777777" w:rsidR="004F56A2" w:rsidRPr="00D24F27" w:rsidRDefault="004F56A2" w:rsidP="00A73801">
      <w:pPr>
        <w:shd w:val="clear" w:color="auto" w:fill="BFBFBF"/>
        <w:tabs>
          <w:tab w:val="left" w:pos="6060"/>
        </w:tabs>
        <w:spacing w:line="276" w:lineRule="auto"/>
        <w:rPr>
          <w:rFonts w:ascii="Cambria" w:hAnsi="Cambria" w:cs="Tahoma"/>
          <w:b/>
          <w:sz w:val="20"/>
          <w:szCs w:val="20"/>
        </w:rPr>
      </w:pPr>
    </w:p>
    <w:p w14:paraId="2F32AF4D" w14:textId="5E567ABB" w:rsidR="00C9390D" w:rsidRPr="00FA40F8" w:rsidRDefault="00C9390D" w:rsidP="00C9390D">
      <w:pPr>
        <w:pStyle w:val="Bezodstpw"/>
        <w:spacing w:line="360" w:lineRule="auto"/>
        <w:jc w:val="both"/>
        <w:rPr>
          <w:rFonts w:ascii="Cambria" w:hAnsi="Cambria" w:cs="Tahoma"/>
          <w:sz w:val="20"/>
          <w:szCs w:val="20"/>
        </w:rPr>
      </w:pPr>
    </w:p>
    <w:p w14:paraId="467BEF2B" w14:textId="77777777" w:rsidR="005B5098" w:rsidRDefault="00016153" w:rsidP="00C9390D">
      <w:pPr>
        <w:tabs>
          <w:tab w:val="left" w:pos="426"/>
        </w:tabs>
        <w:spacing w:line="360" w:lineRule="auto"/>
        <w:rPr>
          <w:rFonts w:ascii="Cambria" w:hAnsi="Cambria" w:cs="Tahoma"/>
          <w:sz w:val="20"/>
          <w:szCs w:val="20"/>
        </w:rPr>
      </w:pPr>
      <w:r w:rsidRPr="00FA40F8">
        <w:rPr>
          <w:rFonts w:ascii="Cambria" w:hAnsi="Cambria" w:cs="Tahoma"/>
          <w:sz w:val="20"/>
          <w:szCs w:val="20"/>
        </w:rPr>
        <w:t xml:space="preserve">Za wykonanie przedmiotu zamówienia oferujemy cenę w kwocie łącznej brutto: </w:t>
      </w:r>
    </w:p>
    <w:tbl>
      <w:tblPr>
        <w:tblW w:w="0" w:type="auto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65"/>
      </w:tblGrid>
      <w:tr w:rsidR="00D96CF5" w:rsidRPr="0025734D" w14:paraId="07FB3CEF" w14:textId="77777777" w:rsidTr="00C9390D">
        <w:trPr>
          <w:trHeight w:val="661"/>
        </w:trPr>
        <w:tc>
          <w:tcPr>
            <w:tcW w:w="9065" w:type="dxa"/>
          </w:tcPr>
          <w:p w14:paraId="1B93286E" w14:textId="77777777" w:rsidR="00D842A4" w:rsidRDefault="00D842A4" w:rsidP="00D842A4">
            <w:pPr>
              <w:tabs>
                <w:tab w:val="left" w:pos="28"/>
              </w:tabs>
              <w:spacing w:line="360" w:lineRule="auto"/>
              <w:jc w:val="center"/>
              <w:rPr>
                <w:rFonts w:ascii="Cambria" w:hAnsi="Cambria" w:cs="Tahoma"/>
                <w:b/>
                <w:sz w:val="20"/>
                <w:szCs w:val="20"/>
              </w:rPr>
            </w:pPr>
          </w:p>
          <w:p w14:paraId="46A6506D" w14:textId="77777777" w:rsidR="0005733C" w:rsidRDefault="0005733C" w:rsidP="00441D23">
            <w:pPr>
              <w:spacing w:line="360" w:lineRule="auto"/>
              <w:ind w:left="426" w:hanging="426"/>
              <w:jc w:val="center"/>
              <w:rPr>
                <w:rFonts w:ascii="Cambria" w:hAnsi="Cambria" w:cs="Tahoma"/>
                <w:b/>
                <w:sz w:val="20"/>
                <w:szCs w:val="20"/>
              </w:rPr>
            </w:pPr>
          </w:p>
          <w:p w14:paraId="7782B556" w14:textId="7D7683AC" w:rsidR="00441D23" w:rsidRPr="00441D23" w:rsidRDefault="00441D23" w:rsidP="00441D23">
            <w:pPr>
              <w:spacing w:line="360" w:lineRule="auto"/>
              <w:ind w:left="426" w:hanging="426"/>
              <w:jc w:val="center"/>
              <w:rPr>
                <w:rFonts w:ascii="Cambria" w:hAnsi="Cambria" w:cs="Tahoma"/>
                <w:sz w:val="20"/>
                <w:szCs w:val="20"/>
              </w:rPr>
            </w:pPr>
            <w:r w:rsidRPr="00441D23">
              <w:rPr>
                <w:rFonts w:ascii="Cambria" w:hAnsi="Cambria" w:cs="Tahoma"/>
                <w:b/>
                <w:sz w:val="20"/>
                <w:szCs w:val="20"/>
              </w:rPr>
              <w:t>…...................................................... złotych</w:t>
            </w:r>
          </w:p>
          <w:p w14:paraId="6C7398FA" w14:textId="77777777" w:rsidR="00441D23" w:rsidRPr="00441D23" w:rsidRDefault="00441D23" w:rsidP="00441D23">
            <w:pPr>
              <w:spacing w:line="360" w:lineRule="auto"/>
              <w:ind w:left="426" w:hanging="426"/>
              <w:jc w:val="center"/>
              <w:rPr>
                <w:rFonts w:ascii="Cambria" w:hAnsi="Cambria" w:cs="Tahoma"/>
                <w:sz w:val="20"/>
                <w:szCs w:val="20"/>
              </w:rPr>
            </w:pPr>
            <w:r w:rsidRPr="00441D23">
              <w:rPr>
                <w:rFonts w:ascii="Cambria" w:hAnsi="Cambria" w:cs="Tahoma"/>
                <w:sz w:val="20"/>
                <w:szCs w:val="20"/>
              </w:rPr>
              <w:t>(słownie:………………………………………………………………………………………………………………………………….)</w:t>
            </w:r>
          </w:p>
          <w:p w14:paraId="29C0AF06" w14:textId="77777777" w:rsidR="00C070FD" w:rsidRDefault="00441D23" w:rsidP="00C070FD">
            <w:pPr>
              <w:spacing w:line="360" w:lineRule="auto"/>
              <w:ind w:left="426" w:hanging="426"/>
              <w:jc w:val="center"/>
              <w:rPr>
                <w:rFonts w:ascii="Cambria" w:hAnsi="Cambria" w:cs="Tahoma"/>
                <w:sz w:val="20"/>
                <w:szCs w:val="20"/>
              </w:rPr>
            </w:pPr>
            <w:r w:rsidRPr="00441D23">
              <w:rPr>
                <w:rFonts w:ascii="Cambria" w:hAnsi="Cambria" w:cs="Tahoma"/>
                <w:sz w:val="20"/>
                <w:szCs w:val="20"/>
              </w:rPr>
              <w:t>w tym podatek VAT.</w:t>
            </w:r>
          </w:p>
          <w:p w14:paraId="2EB0BA53" w14:textId="77777777" w:rsidR="00FD48F9" w:rsidRDefault="00FD48F9" w:rsidP="00C070FD">
            <w:pPr>
              <w:spacing w:line="360" w:lineRule="auto"/>
              <w:ind w:left="426" w:hanging="426"/>
              <w:jc w:val="center"/>
              <w:rPr>
                <w:rFonts w:ascii="Cambria" w:hAnsi="Cambria" w:cs="Tahoma"/>
                <w:b/>
                <w:bCs/>
                <w:sz w:val="20"/>
                <w:szCs w:val="20"/>
              </w:rPr>
            </w:pPr>
          </w:p>
          <w:p w14:paraId="30DF3F1B" w14:textId="77777777" w:rsidR="00FD48F9" w:rsidRDefault="00FD48F9" w:rsidP="00C070FD">
            <w:pPr>
              <w:spacing w:line="360" w:lineRule="auto"/>
              <w:ind w:left="426" w:hanging="426"/>
              <w:jc w:val="center"/>
              <w:rPr>
                <w:rFonts w:ascii="Cambria" w:hAnsi="Cambria" w:cs="Tahoma"/>
                <w:b/>
                <w:bCs/>
                <w:sz w:val="20"/>
                <w:szCs w:val="20"/>
              </w:rPr>
            </w:pPr>
          </w:p>
          <w:p w14:paraId="10EB6D7E" w14:textId="2CBFBC5E" w:rsidR="00FA70CF" w:rsidRDefault="00711014" w:rsidP="00C070FD">
            <w:pPr>
              <w:spacing w:line="360" w:lineRule="auto"/>
              <w:ind w:left="426" w:hanging="426"/>
              <w:jc w:val="center"/>
              <w:rPr>
                <w:rFonts w:ascii="Cambria" w:hAnsi="Cambria" w:cs="Tahoma"/>
                <w:b/>
                <w:bCs/>
                <w:sz w:val="20"/>
                <w:szCs w:val="20"/>
              </w:rPr>
            </w:pPr>
            <w:r>
              <w:rPr>
                <w:rFonts w:ascii="Cambria" w:hAnsi="Cambria" w:cs="Tahoma"/>
                <w:b/>
                <w:bCs/>
                <w:sz w:val="20"/>
                <w:szCs w:val="20"/>
              </w:rPr>
              <w:t>Oferowany skrócony termin</w:t>
            </w:r>
            <w:r w:rsidR="00FA70CF">
              <w:rPr>
                <w:rFonts w:ascii="Cambria" w:hAnsi="Cambria" w:cs="Tahoma"/>
                <w:b/>
                <w:bCs/>
                <w:sz w:val="20"/>
                <w:szCs w:val="20"/>
              </w:rPr>
              <w:t xml:space="preserve"> realizacji zamówienia: ….……………dni</w:t>
            </w:r>
          </w:p>
          <w:p w14:paraId="341AECCD" w14:textId="356FDBEE" w:rsidR="000742C5" w:rsidRPr="00FD48F9" w:rsidRDefault="00FA70CF" w:rsidP="00FD48F9">
            <w:pPr>
              <w:spacing w:line="360" w:lineRule="auto"/>
              <w:ind w:left="426" w:hanging="426"/>
              <w:jc w:val="center"/>
              <w:rPr>
                <w:rFonts w:ascii="Cambria" w:hAnsi="Cambria" w:cs="Tahoma"/>
                <w:b/>
                <w:bCs/>
                <w:sz w:val="20"/>
                <w:szCs w:val="20"/>
              </w:rPr>
            </w:pPr>
            <w:r>
              <w:rPr>
                <w:rFonts w:ascii="Cambria" w:hAnsi="Cambria" w:cs="Tahoma"/>
                <w:b/>
                <w:bCs/>
                <w:sz w:val="20"/>
                <w:szCs w:val="20"/>
              </w:rPr>
              <w:t xml:space="preserve">W przypadku nieokreślenia terminu realizacji zamówienia uznaje się, że przyjęty okres wynosi </w:t>
            </w:r>
            <w:r w:rsidR="0051296E">
              <w:rPr>
                <w:rFonts w:ascii="Cambria" w:hAnsi="Cambria" w:cs="Tahoma"/>
                <w:b/>
                <w:bCs/>
                <w:sz w:val="20"/>
                <w:szCs w:val="20"/>
              </w:rPr>
              <w:t xml:space="preserve">powyżej </w:t>
            </w:r>
            <w:r>
              <w:rPr>
                <w:rFonts w:ascii="Cambria" w:hAnsi="Cambria" w:cs="Tahoma"/>
                <w:b/>
                <w:bCs/>
                <w:sz w:val="20"/>
                <w:szCs w:val="20"/>
              </w:rPr>
              <w:t>60 dni</w:t>
            </w:r>
          </w:p>
        </w:tc>
      </w:tr>
    </w:tbl>
    <w:p w14:paraId="4C5D42BD" w14:textId="77777777" w:rsidR="00D96CF5" w:rsidRDefault="00D96CF5" w:rsidP="009A03C7">
      <w:pPr>
        <w:spacing w:before="120" w:line="276" w:lineRule="auto"/>
        <w:ind w:left="426"/>
        <w:jc w:val="center"/>
        <w:rPr>
          <w:rFonts w:ascii="Cambria" w:hAnsi="Cambria" w:cs="Tahoma"/>
          <w:sz w:val="20"/>
          <w:szCs w:val="20"/>
        </w:rPr>
      </w:pPr>
    </w:p>
    <w:p w14:paraId="30D6230E" w14:textId="77777777" w:rsidR="00016153" w:rsidRPr="00FA40F8" w:rsidRDefault="00016153" w:rsidP="00C9390D">
      <w:pPr>
        <w:pBdr>
          <w:top w:val="single" w:sz="4" w:space="0" w:color="auto" w:shadow="1"/>
          <w:left w:val="single" w:sz="4" w:space="12" w:color="auto" w:shadow="1"/>
          <w:bottom w:val="single" w:sz="4" w:space="0" w:color="auto" w:shadow="1"/>
          <w:right w:val="single" w:sz="4" w:space="4" w:color="auto" w:shadow="1"/>
        </w:pBdr>
        <w:spacing w:line="276" w:lineRule="auto"/>
        <w:ind w:left="1276" w:right="282" w:hanging="992"/>
        <w:rPr>
          <w:rFonts w:ascii="Cambria" w:eastAsia="Arial Unicode MS" w:hAnsi="Cambria" w:cs="Arial"/>
          <w:b/>
          <w:sz w:val="20"/>
          <w:szCs w:val="20"/>
        </w:rPr>
      </w:pPr>
      <w:r w:rsidRPr="00FA40F8">
        <w:rPr>
          <w:rFonts w:ascii="Cambria" w:eastAsia="Arial Unicode MS" w:hAnsi="Cambria" w:cs="Arial"/>
          <w:b/>
          <w:sz w:val="20"/>
          <w:szCs w:val="20"/>
        </w:rPr>
        <w:t>UWAGA!</w:t>
      </w:r>
    </w:p>
    <w:p w14:paraId="220B941F" w14:textId="77777777" w:rsidR="00016153" w:rsidRPr="00FA40F8" w:rsidRDefault="00016153" w:rsidP="00C9390D">
      <w:pPr>
        <w:pBdr>
          <w:top w:val="single" w:sz="4" w:space="0" w:color="auto" w:shadow="1"/>
          <w:left w:val="single" w:sz="4" w:space="12" w:color="auto" w:shadow="1"/>
          <w:bottom w:val="single" w:sz="4" w:space="0" w:color="auto" w:shadow="1"/>
          <w:right w:val="single" w:sz="4" w:space="4" w:color="auto" w:shadow="1"/>
        </w:pBdr>
        <w:spacing w:line="276" w:lineRule="auto"/>
        <w:ind w:left="284" w:right="282"/>
        <w:jc w:val="both"/>
        <w:rPr>
          <w:rFonts w:ascii="Cambria" w:hAnsi="Cambria" w:cs="Arial"/>
          <w:b/>
          <w:color w:val="000000"/>
          <w:sz w:val="20"/>
          <w:szCs w:val="20"/>
        </w:rPr>
      </w:pPr>
      <w:r w:rsidRPr="00FA40F8">
        <w:rPr>
          <w:rFonts w:ascii="Cambria" w:eastAsia="Arial Unicode MS" w:hAnsi="Cambria" w:cs="Arial"/>
          <w:b/>
          <w:sz w:val="20"/>
          <w:szCs w:val="20"/>
        </w:rPr>
        <w:t xml:space="preserve">W pkt. </w:t>
      </w:r>
      <w:r w:rsidR="00547AD1">
        <w:rPr>
          <w:rFonts w:ascii="Cambria" w:eastAsia="Arial Unicode MS" w:hAnsi="Cambria" w:cs="Arial"/>
          <w:b/>
          <w:sz w:val="20"/>
          <w:szCs w:val="20"/>
        </w:rPr>
        <w:t xml:space="preserve">XVII ust. </w:t>
      </w:r>
      <w:r w:rsidR="00441D23">
        <w:rPr>
          <w:rFonts w:ascii="Cambria" w:eastAsia="Arial Unicode MS" w:hAnsi="Cambria" w:cs="Arial"/>
          <w:b/>
          <w:sz w:val="20"/>
          <w:szCs w:val="20"/>
        </w:rPr>
        <w:t>5</w:t>
      </w:r>
      <w:r w:rsidR="00FC7B1F" w:rsidRPr="00BE49AA">
        <w:rPr>
          <w:rFonts w:ascii="Cambria" w:eastAsia="Arial Unicode MS" w:hAnsi="Cambria" w:cs="Arial"/>
          <w:b/>
          <w:sz w:val="20"/>
          <w:szCs w:val="20"/>
        </w:rPr>
        <w:t xml:space="preserve"> SWZ</w:t>
      </w:r>
      <w:r w:rsidR="00FC7B1F" w:rsidRPr="0079125D">
        <w:rPr>
          <w:rFonts w:ascii="Cambria" w:eastAsia="Arial Unicode MS" w:hAnsi="Cambria" w:cs="Arial"/>
          <w:b/>
          <w:sz w:val="20"/>
          <w:szCs w:val="20"/>
        </w:rPr>
        <w:t xml:space="preserve"> </w:t>
      </w:r>
      <w:r w:rsidRPr="00FA40F8">
        <w:rPr>
          <w:rFonts w:ascii="Cambria" w:eastAsia="Arial Unicode MS" w:hAnsi="Cambria" w:cs="Arial"/>
          <w:b/>
          <w:sz w:val="20"/>
          <w:szCs w:val="20"/>
        </w:rPr>
        <w:t xml:space="preserve">Zamawiający wymaga złożenia wraz z ofertą informacji o </w:t>
      </w:r>
      <w:r w:rsidRPr="00FA40F8">
        <w:rPr>
          <w:rFonts w:ascii="Cambria" w:hAnsi="Cambria" w:cs="Arial"/>
          <w:b/>
          <w:sz w:val="20"/>
          <w:szCs w:val="20"/>
        </w:rPr>
        <w:t xml:space="preserve">powstaniu zamawiającego </w:t>
      </w:r>
      <w:r w:rsidRPr="00FA40F8">
        <w:rPr>
          <w:rFonts w:ascii="Cambria" w:hAnsi="Cambria" w:cs="Arial"/>
          <w:b/>
          <w:color w:val="000000"/>
          <w:sz w:val="20"/>
          <w:szCs w:val="20"/>
        </w:rPr>
        <w:t>obowiązku podatkowego zgodnie z przepisami o podatku od towarów i usług (VAT) wskazując nazwę (rodzaj) towaru lub usługi, których dostawa lub świadczenie będzie prowadzić do jego powstania, oraz wskazując ich wartość bez kwoty podatku.</w:t>
      </w:r>
    </w:p>
    <w:p w14:paraId="313E4068" w14:textId="77777777" w:rsidR="00C9390D" w:rsidRPr="00C9390D" w:rsidRDefault="00016153" w:rsidP="00C9390D">
      <w:pPr>
        <w:pBdr>
          <w:top w:val="single" w:sz="4" w:space="0" w:color="auto" w:shadow="1"/>
          <w:left w:val="single" w:sz="4" w:space="12" w:color="auto" w:shadow="1"/>
          <w:bottom w:val="single" w:sz="4" w:space="0" w:color="auto" w:shadow="1"/>
          <w:right w:val="single" w:sz="4" w:space="4" w:color="auto" w:shadow="1"/>
        </w:pBdr>
        <w:spacing w:line="276" w:lineRule="auto"/>
        <w:ind w:left="284" w:right="282"/>
        <w:jc w:val="both"/>
        <w:rPr>
          <w:rFonts w:ascii="Cambria" w:eastAsia="Arial Unicode MS" w:hAnsi="Cambria" w:cs="Arial"/>
          <w:b/>
          <w:sz w:val="20"/>
          <w:szCs w:val="20"/>
        </w:rPr>
      </w:pPr>
      <w:r w:rsidRPr="00FA40F8">
        <w:rPr>
          <w:rFonts w:ascii="Cambria" w:eastAsia="Arial Unicode MS" w:hAnsi="Cambria" w:cs="Arial"/>
          <w:b/>
          <w:sz w:val="20"/>
          <w:szCs w:val="20"/>
        </w:rPr>
        <w:t xml:space="preserve">Niezłożenie przez Wykonawcę informacji będzie oznaczało, że taki obowiązek nie powstaje. </w:t>
      </w:r>
    </w:p>
    <w:p w14:paraId="3C3992C6" w14:textId="77777777" w:rsidR="008C4BD5" w:rsidRPr="00C9390D" w:rsidRDefault="008C4BD5" w:rsidP="00C9390D">
      <w:pPr>
        <w:pStyle w:val="Akapitzlist"/>
        <w:numPr>
          <w:ilvl w:val="0"/>
          <w:numId w:val="47"/>
        </w:numPr>
        <w:tabs>
          <w:tab w:val="left" w:pos="426"/>
        </w:tabs>
        <w:spacing w:before="120" w:line="480" w:lineRule="auto"/>
        <w:ind w:left="426" w:hanging="426"/>
        <w:jc w:val="both"/>
        <w:rPr>
          <w:rFonts w:ascii="Cambria" w:hAnsi="Cambria" w:cs="Tahoma"/>
          <w:sz w:val="20"/>
          <w:szCs w:val="20"/>
          <w:u w:val="single"/>
        </w:rPr>
      </w:pPr>
      <w:r w:rsidRPr="00C9390D">
        <w:rPr>
          <w:rFonts w:ascii="Cambria" w:hAnsi="Cambria" w:cs="Tahoma"/>
          <w:b/>
          <w:sz w:val="20"/>
          <w:szCs w:val="20"/>
          <w:u w:val="single"/>
        </w:rPr>
        <w:t>Dane dotyczące Wykonawcy:</w:t>
      </w:r>
    </w:p>
    <w:p w14:paraId="07C08A3A" w14:textId="77777777" w:rsidR="008C4BD5" w:rsidRPr="008C4BD5" w:rsidRDefault="008C4BD5" w:rsidP="00C9390D">
      <w:pPr>
        <w:tabs>
          <w:tab w:val="left" w:pos="567"/>
        </w:tabs>
        <w:spacing w:line="360" w:lineRule="auto"/>
        <w:ind w:left="567"/>
        <w:rPr>
          <w:rFonts w:ascii="Cambria" w:hAnsi="Cambria" w:cs="Tahoma"/>
          <w:sz w:val="20"/>
          <w:szCs w:val="20"/>
        </w:rPr>
      </w:pPr>
      <w:r w:rsidRPr="008C4BD5">
        <w:rPr>
          <w:rFonts w:ascii="Cambria" w:hAnsi="Cambria" w:cs="Tahoma"/>
          <w:sz w:val="20"/>
          <w:szCs w:val="20"/>
        </w:rPr>
        <w:t xml:space="preserve">Imię Nazwisko osoby (osób) upoważnionych do podpisania umowy: </w:t>
      </w:r>
    </w:p>
    <w:p w14:paraId="008393D0" w14:textId="77777777" w:rsidR="008C4BD5" w:rsidRPr="008C4BD5" w:rsidRDefault="008C4BD5" w:rsidP="00C9390D">
      <w:pPr>
        <w:tabs>
          <w:tab w:val="left" w:pos="567"/>
        </w:tabs>
        <w:spacing w:line="360" w:lineRule="auto"/>
        <w:ind w:left="567"/>
        <w:rPr>
          <w:rFonts w:ascii="Cambria" w:hAnsi="Cambria" w:cs="Tahoma"/>
          <w:sz w:val="20"/>
          <w:szCs w:val="20"/>
          <w:lang w:val="de-DE"/>
        </w:rPr>
      </w:pPr>
      <w:r w:rsidRPr="008C4BD5">
        <w:rPr>
          <w:rFonts w:ascii="Cambria" w:hAnsi="Cambria" w:cs="Tahoma"/>
          <w:sz w:val="20"/>
          <w:szCs w:val="20"/>
          <w:lang w:val="de-DE"/>
        </w:rPr>
        <w:t>……………………………………………………………………………………………………………………………………………………</w:t>
      </w:r>
    </w:p>
    <w:p w14:paraId="52CA43A4" w14:textId="77777777" w:rsidR="008C4BD5" w:rsidRPr="008C4BD5" w:rsidRDefault="008C4BD5" w:rsidP="00C9390D">
      <w:pPr>
        <w:tabs>
          <w:tab w:val="left" w:pos="567"/>
        </w:tabs>
        <w:spacing w:line="360" w:lineRule="auto"/>
        <w:ind w:left="567"/>
        <w:rPr>
          <w:rFonts w:ascii="Cambria" w:hAnsi="Cambria" w:cs="Tahoma"/>
          <w:sz w:val="20"/>
          <w:szCs w:val="20"/>
        </w:rPr>
      </w:pPr>
      <w:r w:rsidRPr="008C4BD5">
        <w:rPr>
          <w:rFonts w:ascii="Cambria" w:hAnsi="Cambria" w:cs="Tahoma"/>
          <w:sz w:val="20"/>
          <w:szCs w:val="20"/>
        </w:rPr>
        <w:t>Numer telefonu:</w:t>
      </w:r>
      <w:r w:rsidRPr="008C4BD5">
        <w:rPr>
          <w:rFonts w:ascii="Cambria" w:hAnsi="Cambria" w:cs="Tahoma"/>
          <w:sz w:val="20"/>
          <w:szCs w:val="20"/>
        </w:rPr>
        <w:tab/>
        <w:t>.…/ ……………………</w:t>
      </w:r>
    </w:p>
    <w:p w14:paraId="3491C372" w14:textId="77777777" w:rsidR="008C4BD5" w:rsidRPr="00441D23" w:rsidRDefault="008C4BD5" w:rsidP="00C9390D">
      <w:pPr>
        <w:tabs>
          <w:tab w:val="left" w:pos="567"/>
        </w:tabs>
        <w:spacing w:line="360" w:lineRule="auto"/>
        <w:ind w:left="567"/>
        <w:rPr>
          <w:rFonts w:ascii="Cambria" w:hAnsi="Cambria" w:cs="Tahoma"/>
          <w:sz w:val="20"/>
          <w:szCs w:val="20"/>
        </w:rPr>
      </w:pPr>
      <w:r w:rsidRPr="00441D23">
        <w:rPr>
          <w:rFonts w:ascii="Cambria" w:hAnsi="Cambria" w:cs="Tahoma"/>
          <w:sz w:val="20"/>
          <w:szCs w:val="20"/>
        </w:rPr>
        <w:lastRenderedPageBreak/>
        <w:t>Numer faksu:</w:t>
      </w:r>
      <w:r w:rsidRPr="00441D23">
        <w:rPr>
          <w:rFonts w:ascii="Cambria" w:hAnsi="Cambria" w:cs="Tahoma"/>
          <w:sz w:val="20"/>
          <w:szCs w:val="20"/>
        </w:rPr>
        <w:tab/>
        <w:t>.…/ ....................................</w:t>
      </w:r>
    </w:p>
    <w:p w14:paraId="5703BBB0" w14:textId="77777777" w:rsidR="008C4BD5" w:rsidRPr="00441D23" w:rsidRDefault="008C4BD5" w:rsidP="00C9390D">
      <w:pPr>
        <w:tabs>
          <w:tab w:val="left" w:pos="567"/>
        </w:tabs>
        <w:spacing w:line="360" w:lineRule="auto"/>
        <w:ind w:left="567"/>
        <w:rPr>
          <w:rFonts w:ascii="Cambria" w:hAnsi="Cambria" w:cs="Tahoma"/>
          <w:sz w:val="20"/>
          <w:szCs w:val="20"/>
        </w:rPr>
      </w:pPr>
      <w:r w:rsidRPr="00441D23">
        <w:rPr>
          <w:rFonts w:ascii="Cambria" w:hAnsi="Cambria" w:cs="Tahoma"/>
          <w:sz w:val="20"/>
          <w:szCs w:val="20"/>
        </w:rPr>
        <w:t>Numer REGON:</w:t>
      </w:r>
      <w:r w:rsidRPr="00441D23">
        <w:rPr>
          <w:rFonts w:ascii="Cambria" w:hAnsi="Cambria" w:cs="Tahoma"/>
          <w:sz w:val="20"/>
          <w:szCs w:val="20"/>
        </w:rPr>
        <w:tab/>
        <w:t>..........................................   Numer NIP: ..........................................</w:t>
      </w:r>
    </w:p>
    <w:p w14:paraId="45442F85" w14:textId="77777777" w:rsidR="008C4BD5" w:rsidRDefault="008C4BD5" w:rsidP="00C9390D">
      <w:pPr>
        <w:tabs>
          <w:tab w:val="left" w:pos="567"/>
        </w:tabs>
        <w:spacing w:line="360" w:lineRule="auto"/>
        <w:ind w:left="567"/>
        <w:rPr>
          <w:rFonts w:ascii="Cambria" w:hAnsi="Cambria" w:cs="Tahoma"/>
          <w:sz w:val="20"/>
          <w:szCs w:val="20"/>
        </w:rPr>
      </w:pPr>
      <w:r w:rsidRPr="008C4BD5">
        <w:rPr>
          <w:rFonts w:ascii="Cambria" w:hAnsi="Cambria" w:cs="Tahoma"/>
          <w:sz w:val="20"/>
          <w:szCs w:val="20"/>
        </w:rPr>
        <w:t>Adres kontaktowy email: ……………………………………………………………</w:t>
      </w:r>
    </w:p>
    <w:p w14:paraId="63DFE053" w14:textId="77777777" w:rsidR="00547AD1" w:rsidRPr="008F5B2B" w:rsidRDefault="00547AD1" w:rsidP="00C9390D">
      <w:pPr>
        <w:tabs>
          <w:tab w:val="left" w:pos="567"/>
          <w:tab w:val="left" w:pos="1418"/>
        </w:tabs>
        <w:spacing w:line="360" w:lineRule="auto"/>
        <w:ind w:left="567"/>
        <w:jc w:val="both"/>
        <w:rPr>
          <w:rFonts w:ascii="Cambria" w:hAnsi="Cambria" w:cs="Tahoma"/>
          <w:sz w:val="20"/>
          <w:szCs w:val="20"/>
        </w:rPr>
      </w:pPr>
      <w:r w:rsidRPr="008F5B2B">
        <w:rPr>
          <w:rFonts w:ascii="Cambria" w:hAnsi="Cambria" w:cs="Tahoma"/>
          <w:sz w:val="20"/>
          <w:szCs w:val="20"/>
        </w:rPr>
        <w:t xml:space="preserve">Adres e-mail Gwaranta do zwrotu wadium: ………………………………………………… (wypełnić </w:t>
      </w:r>
      <w:r w:rsidRPr="008F5B2B">
        <w:rPr>
          <w:rFonts w:ascii="Cambria" w:hAnsi="Cambria" w:cs="Tahoma"/>
          <w:sz w:val="20"/>
          <w:szCs w:val="20"/>
        </w:rPr>
        <w:br/>
        <w:t>w przypadku wnoszenia wadium w formie gwarancji)</w:t>
      </w:r>
    </w:p>
    <w:p w14:paraId="1EADB648" w14:textId="77777777" w:rsidR="00547AD1" w:rsidRPr="008C4BD5" w:rsidRDefault="00547AD1" w:rsidP="00C9390D">
      <w:pPr>
        <w:tabs>
          <w:tab w:val="left" w:pos="567"/>
        </w:tabs>
        <w:spacing w:line="360" w:lineRule="auto"/>
        <w:ind w:left="567"/>
        <w:rPr>
          <w:rFonts w:ascii="Cambria" w:hAnsi="Cambria" w:cs="Tahoma"/>
          <w:sz w:val="20"/>
          <w:szCs w:val="20"/>
        </w:rPr>
      </w:pPr>
      <w:r w:rsidRPr="008F5B2B">
        <w:rPr>
          <w:rFonts w:ascii="Cambria" w:hAnsi="Cambria" w:cs="Tahoma"/>
          <w:sz w:val="20"/>
          <w:szCs w:val="20"/>
        </w:rPr>
        <w:t>Nr rachunku bankowego na które należy dokonać zwrotu wadium wnoszonego w pieniądzu: ………………………………………………………………….............................................</w:t>
      </w:r>
    </w:p>
    <w:p w14:paraId="0936B1BD" w14:textId="77777777" w:rsidR="008C4BD5" w:rsidRPr="008C4BD5" w:rsidRDefault="008C4BD5" w:rsidP="00C9390D">
      <w:pPr>
        <w:tabs>
          <w:tab w:val="left" w:pos="567"/>
        </w:tabs>
        <w:spacing w:line="360" w:lineRule="auto"/>
        <w:ind w:left="567"/>
        <w:jc w:val="both"/>
        <w:rPr>
          <w:rFonts w:ascii="Cambria" w:hAnsi="Cambria" w:cs="Tahoma"/>
          <w:b/>
          <w:sz w:val="20"/>
          <w:szCs w:val="20"/>
        </w:rPr>
      </w:pPr>
      <w:r w:rsidRPr="008C4BD5">
        <w:rPr>
          <w:rFonts w:ascii="Cambria" w:hAnsi="Cambria" w:cs="Tahoma"/>
          <w:b/>
          <w:sz w:val="20"/>
          <w:szCs w:val="20"/>
        </w:rPr>
        <w:t xml:space="preserve">UWAGA; proszę podać czytelny; adres e-mail na który wykonawca będzie otrzymywał </w:t>
      </w:r>
      <w:r w:rsidR="00C070FD">
        <w:rPr>
          <w:rFonts w:ascii="Cambria" w:hAnsi="Cambria" w:cs="Tahoma"/>
          <w:b/>
          <w:sz w:val="20"/>
          <w:szCs w:val="20"/>
        </w:rPr>
        <w:br/>
      </w:r>
      <w:r w:rsidRPr="008C4BD5">
        <w:rPr>
          <w:rFonts w:ascii="Cambria" w:hAnsi="Cambria" w:cs="Tahoma"/>
          <w:b/>
          <w:sz w:val="20"/>
          <w:szCs w:val="20"/>
        </w:rPr>
        <w:t xml:space="preserve">od zamawiającego wszystkie informacje związane z prowadzonym postępowaniem </w:t>
      </w:r>
      <w:r w:rsidR="00C070FD">
        <w:rPr>
          <w:rFonts w:ascii="Cambria" w:hAnsi="Cambria" w:cs="Tahoma"/>
          <w:b/>
          <w:sz w:val="20"/>
          <w:szCs w:val="20"/>
        </w:rPr>
        <w:br/>
      </w:r>
      <w:r w:rsidRPr="008C4BD5">
        <w:rPr>
          <w:rFonts w:ascii="Cambria" w:hAnsi="Cambria" w:cs="Tahoma"/>
          <w:b/>
          <w:sz w:val="20"/>
          <w:szCs w:val="20"/>
        </w:rPr>
        <w:t>po otwarciu ofert. W związku z przysługującymi środkami ochrony prawnej wykonawcy, liczonymi od dnia przekazania informacji należy upewnić się, że podany adres e-mailowy funkcjonuje w sposób poprawny.</w:t>
      </w:r>
    </w:p>
    <w:p w14:paraId="124D6160" w14:textId="77777777" w:rsidR="00C9390D" w:rsidRDefault="008C4BD5" w:rsidP="00C9390D">
      <w:pPr>
        <w:pStyle w:val="Akapitzlist"/>
        <w:numPr>
          <w:ilvl w:val="0"/>
          <w:numId w:val="47"/>
        </w:numPr>
        <w:spacing w:after="120"/>
        <w:ind w:left="426" w:hanging="426"/>
        <w:jc w:val="both"/>
        <w:rPr>
          <w:rFonts w:ascii="Cambria" w:hAnsi="Cambria" w:cs="Tahoma"/>
          <w:sz w:val="20"/>
          <w:szCs w:val="20"/>
        </w:rPr>
      </w:pPr>
      <w:r w:rsidRPr="00C9390D">
        <w:rPr>
          <w:rFonts w:ascii="Cambria" w:hAnsi="Cambria" w:cs="Tahoma"/>
          <w:snapToGrid w:val="0"/>
          <w:sz w:val="20"/>
          <w:szCs w:val="20"/>
        </w:rPr>
        <w:t xml:space="preserve">Warunki płatności </w:t>
      </w:r>
      <w:r w:rsidR="00996ACB" w:rsidRPr="00C9390D">
        <w:rPr>
          <w:rFonts w:ascii="Cambria" w:hAnsi="Cambria" w:cs="Tahoma"/>
          <w:snapToGrid w:val="0"/>
          <w:sz w:val="20"/>
          <w:szCs w:val="20"/>
        </w:rPr>
        <w:t xml:space="preserve">i okres rękojmi </w:t>
      </w:r>
      <w:r w:rsidR="000B3E23" w:rsidRPr="00C9390D">
        <w:rPr>
          <w:rFonts w:ascii="Cambria" w:hAnsi="Cambria" w:cs="Tahoma"/>
          <w:snapToGrid w:val="0"/>
          <w:sz w:val="20"/>
          <w:szCs w:val="20"/>
        </w:rPr>
        <w:t>i</w:t>
      </w:r>
      <w:r w:rsidR="00912AD5" w:rsidRPr="00C9390D">
        <w:rPr>
          <w:rFonts w:ascii="Cambria" w:hAnsi="Cambria" w:cs="Tahoma"/>
          <w:snapToGrid w:val="0"/>
          <w:sz w:val="20"/>
          <w:szCs w:val="20"/>
        </w:rPr>
        <w:t xml:space="preserve"> gwarancji </w:t>
      </w:r>
      <w:r w:rsidRPr="00C9390D">
        <w:rPr>
          <w:rFonts w:ascii="Cambria" w:hAnsi="Cambria" w:cs="Tahoma"/>
          <w:sz w:val="20"/>
          <w:szCs w:val="20"/>
        </w:rPr>
        <w:t>będą zgodne z</w:t>
      </w:r>
      <w:r w:rsidR="009A368A" w:rsidRPr="00C9390D">
        <w:rPr>
          <w:rFonts w:ascii="Cambria" w:hAnsi="Cambria" w:cs="Tahoma"/>
          <w:sz w:val="20"/>
          <w:szCs w:val="20"/>
        </w:rPr>
        <w:t xml:space="preserve"> SWZ i</w:t>
      </w:r>
      <w:r w:rsidRPr="00C9390D">
        <w:rPr>
          <w:rFonts w:ascii="Cambria" w:hAnsi="Cambria" w:cs="Tahoma"/>
          <w:sz w:val="20"/>
          <w:szCs w:val="20"/>
        </w:rPr>
        <w:t xml:space="preserve"> wzorem umowy będącym załącznikiem do SWZ.</w:t>
      </w:r>
    </w:p>
    <w:p w14:paraId="3D9D5ED1" w14:textId="77777777" w:rsidR="00C9390D" w:rsidRDefault="008C4BD5" w:rsidP="00C9390D">
      <w:pPr>
        <w:pStyle w:val="Akapitzlist"/>
        <w:numPr>
          <w:ilvl w:val="0"/>
          <w:numId w:val="47"/>
        </w:numPr>
        <w:spacing w:after="120"/>
        <w:ind w:left="426" w:hanging="426"/>
        <w:jc w:val="both"/>
        <w:rPr>
          <w:rFonts w:ascii="Cambria" w:hAnsi="Cambria" w:cs="Tahoma"/>
          <w:sz w:val="20"/>
          <w:szCs w:val="20"/>
        </w:rPr>
      </w:pPr>
      <w:r w:rsidRPr="00C9390D">
        <w:rPr>
          <w:rFonts w:ascii="Cambria" w:hAnsi="Cambria" w:cs="Tahoma"/>
          <w:sz w:val="20"/>
          <w:szCs w:val="20"/>
        </w:rPr>
        <w:t>Oświadczamy, że zapoznaliśmy się ze specyfikacją warunków zamówienia, w tym z wzorem</w:t>
      </w:r>
      <w:r w:rsidR="00C9539B" w:rsidRPr="00C9390D">
        <w:rPr>
          <w:rFonts w:ascii="Cambria" w:hAnsi="Cambria" w:cs="Tahoma"/>
          <w:sz w:val="20"/>
          <w:szCs w:val="20"/>
        </w:rPr>
        <w:t xml:space="preserve"> umowy </w:t>
      </w:r>
      <w:r w:rsidRPr="00C9390D">
        <w:rPr>
          <w:rFonts w:ascii="Cambria" w:hAnsi="Cambria" w:cs="Tahoma"/>
          <w:sz w:val="20"/>
          <w:szCs w:val="20"/>
        </w:rPr>
        <w:t>w sprawie zamówienia publicznego i uzyskaliśmy wszelkie informacje niezbędne do przygotowania niniejszej oferty. Przedstawione w specyfikacji warunków zamówienia warunki zawarcia umowy oraz wzór umowy zostały przez nas zaakceptowane.</w:t>
      </w:r>
    </w:p>
    <w:p w14:paraId="594B4194" w14:textId="77777777" w:rsidR="00C9390D" w:rsidRDefault="008C4BD5" w:rsidP="00C9390D">
      <w:pPr>
        <w:pStyle w:val="Akapitzlist"/>
        <w:numPr>
          <w:ilvl w:val="0"/>
          <w:numId w:val="47"/>
        </w:numPr>
        <w:spacing w:after="120"/>
        <w:ind w:left="426" w:hanging="426"/>
        <w:jc w:val="both"/>
        <w:rPr>
          <w:rFonts w:ascii="Cambria" w:hAnsi="Cambria" w:cs="Tahoma"/>
          <w:sz w:val="20"/>
          <w:szCs w:val="20"/>
        </w:rPr>
      </w:pPr>
      <w:r w:rsidRPr="00C9390D">
        <w:rPr>
          <w:rFonts w:ascii="Cambria" w:hAnsi="Cambria" w:cs="Tahoma"/>
          <w:sz w:val="20"/>
          <w:szCs w:val="20"/>
        </w:rPr>
        <w:t>Oświadczamy, że uważamy się za związanych niniejszą ofertą przez czas wskazany w specyfikacji warunków zamówienia.</w:t>
      </w:r>
    </w:p>
    <w:p w14:paraId="371FB9CF" w14:textId="77777777" w:rsidR="00C9390D" w:rsidRDefault="00AC4571" w:rsidP="00C9390D">
      <w:pPr>
        <w:pStyle w:val="Akapitzlist"/>
        <w:numPr>
          <w:ilvl w:val="0"/>
          <w:numId w:val="47"/>
        </w:numPr>
        <w:spacing w:after="120"/>
        <w:ind w:left="426" w:hanging="426"/>
        <w:jc w:val="both"/>
        <w:rPr>
          <w:rFonts w:ascii="Cambria" w:hAnsi="Cambria" w:cs="Tahoma"/>
          <w:sz w:val="20"/>
          <w:szCs w:val="20"/>
        </w:rPr>
      </w:pPr>
      <w:r w:rsidRPr="00C9390D">
        <w:rPr>
          <w:rFonts w:ascii="Cambria" w:hAnsi="Cambria" w:cs="Tahoma"/>
          <w:sz w:val="20"/>
          <w:szCs w:val="20"/>
        </w:rPr>
        <w:t>Oświadczam, że wypełniłem obowiązki informacyjne przewidziane w art. 13 lub art. 14 RODO</w:t>
      </w:r>
      <w:r w:rsidRPr="00C9390D">
        <w:rPr>
          <w:rFonts w:ascii="Cambria" w:hAnsi="Cambria" w:cs="Tahoma"/>
          <w:sz w:val="20"/>
          <w:szCs w:val="20"/>
          <w:vertAlign w:val="superscript"/>
        </w:rPr>
        <w:t>1)</w:t>
      </w:r>
      <w:r w:rsidRPr="00C9390D">
        <w:rPr>
          <w:rFonts w:ascii="Cambria" w:hAnsi="Cambria" w:cs="Tahoma"/>
          <w:sz w:val="20"/>
          <w:szCs w:val="20"/>
        </w:rPr>
        <w:t xml:space="preserve"> wobec osób fizycznych, od których dane osobowe bezpośrednio lub pośrednio pozyskałem w celu ubiegania się o udzielenie zamówienia publicznego w niniejszym postępowaniu.**</w:t>
      </w:r>
    </w:p>
    <w:p w14:paraId="57281B61" w14:textId="77777777" w:rsidR="00C9390D" w:rsidRDefault="008C4BD5" w:rsidP="00C9390D">
      <w:pPr>
        <w:pStyle w:val="Akapitzlist"/>
        <w:numPr>
          <w:ilvl w:val="0"/>
          <w:numId w:val="47"/>
        </w:numPr>
        <w:spacing w:after="120"/>
        <w:ind w:left="426" w:hanging="426"/>
        <w:jc w:val="both"/>
        <w:rPr>
          <w:rFonts w:ascii="Cambria" w:hAnsi="Cambria" w:cs="Tahoma"/>
          <w:sz w:val="20"/>
          <w:szCs w:val="20"/>
        </w:rPr>
      </w:pPr>
      <w:r w:rsidRPr="00C9390D">
        <w:rPr>
          <w:rFonts w:ascii="Cambria" w:hAnsi="Cambria" w:cs="Tahoma"/>
          <w:sz w:val="20"/>
          <w:szCs w:val="20"/>
        </w:rPr>
        <w:t>W przypadku uznania niniejszej oferty za ofertę najkorzystniejszą zobowiązujemy się do zawarcia umowy w miejscu i terminie wskazanym przez Zamawiającego, a przed zawarciem umowy wniesienia zabezpieczenia należytego wykonania umowy.</w:t>
      </w:r>
    </w:p>
    <w:p w14:paraId="38AF48A2" w14:textId="77777777" w:rsidR="00C9390D" w:rsidRPr="00C9390D" w:rsidRDefault="008C4BD5" w:rsidP="00C9390D">
      <w:pPr>
        <w:pStyle w:val="Akapitzlist"/>
        <w:numPr>
          <w:ilvl w:val="0"/>
          <w:numId w:val="47"/>
        </w:numPr>
        <w:spacing w:after="120"/>
        <w:ind w:left="426" w:hanging="426"/>
        <w:jc w:val="both"/>
        <w:rPr>
          <w:rFonts w:ascii="Cambria" w:hAnsi="Cambria" w:cs="Tahoma"/>
          <w:sz w:val="20"/>
          <w:szCs w:val="20"/>
        </w:rPr>
      </w:pPr>
      <w:r w:rsidRPr="00C9390D">
        <w:rPr>
          <w:rFonts w:ascii="Cambria" w:hAnsi="Cambria" w:cs="Tahoma"/>
          <w:sz w:val="20"/>
          <w:szCs w:val="20"/>
        </w:rPr>
        <w:t xml:space="preserve">Oferta wraz z załącznikami została złożona na </w:t>
      </w:r>
      <w:r w:rsidRPr="00C9390D">
        <w:rPr>
          <w:rFonts w:ascii="Cambria" w:hAnsi="Cambria" w:cs="Tahoma"/>
          <w:b/>
          <w:sz w:val="20"/>
          <w:szCs w:val="20"/>
        </w:rPr>
        <w:t>…....</w:t>
      </w:r>
      <w:r w:rsidRPr="00C9390D">
        <w:rPr>
          <w:rFonts w:ascii="Cambria" w:hAnsi="Cambria" w:cs="Tahoma"/>
          <w:sz w:val="20"/>
          <w:szCs w:val="20"/>
        </w:rPr>
        <w:t xml:space="preserve"> stronach kolejno ponumerowanych </w:t>
      </w:r>
      <w:r w:rsidR="00C070FD" w:rsidRPr="00C9390D">
        <w:rPr>
          <w:rFonts w:ascii="Cambria" w:hAnsi="Cambria" w:cs="Tahoma"/>
          <w:sz w:val="20"/>
          <w:szCs w:val="20"/>
        </w:rPr>
        <w:br/>
      </w:r>
      <w:r w:rsidRPr="00C9390D">
        <w:rPr>
          <w:rFonts w:ascii="Cambria" w:hAnsi="Cambria" w:cs="Tahoma"/>
          <w:sz w:val="20"/>
          <w:szCs w:val="20"/>
        </w:rPr>
        <w:t xml:space="preserve">od nr </w:t>
      </w:r>
      <w:r w:rsidRPr="00C9390D">
        <w:rPr>
          <w:rFonts w:ascii="Cambria" w:hAnsi="Cambria" w:cs="Tahoma"/>
          <w:b/>
          <w:sz w:val="20"/>
          <w:szCs w:val="20"/>
        </w:rPr>
        <w:t xml:space="preserve">….... </w:t>
      </w:r>
      <w:r w:rsidRPr="00C9390D">
        <w:rPr>
          <w:rFonts w:ascii="Cambria" w:hAnsi="Cambria" w:cs="Tahoma"/>
          <w:sz w:val="20"/>
          <w:szCs w:val="20"/>
        </w:rPr>
        <w:t xml:space="preserve">do nr </w:t>
      </w:r>
      <w:r w:rsidRPr="00C9390D">
        <w:rPr>
          <w:rFonts w:ascii="Cambria" w:hAnsi="Cambria" w:cs="Tahoma"/>
          <w:b/>
          <w:sz w:val="20"/>
          <w:szCs w:val="20"/>
        </w:rPr>
        <w:t>…....</w:t>
      </w:r>
    </w:p>
    <w:p w14:paraId="37823403" w14:textId="77777777" w:rsidR="008C4BD5" w:rsidRPr="00C9390D" w:rsidRDefault="008C4BD5" w:rsidP="00C9390D">
      <w:pPr>
        <w:pStyle w:val="Akapitzlist"/>
        <w:numPr>
          <w:ilvl w:val="0"/>
          <w:numId w:val="47"/>
        </w:numPr>
        <w:spacing w:after="120"/>
        <w:ind w:left="426" w:hanging="426"/>
        <w:jc w:val="both"/>
        <w:rPr>
          <w:rFonts w:ascii="Cambria" w:hAnsi="Cambria" w:cs="Tahoma"/>
          <w:sz w:val="20"/>
          <w:szCs w:val="20"/>
        </w:rPr>
      </w:pPr>
      <w:r w:rsidRPr="00C9390D">
        <w:rPr>
          <w:rFonts w:ascii="Cambria" w:hAnsi="Cambria" w:cs="Tahoma"/>
          <w:snapToGrid w:val="0"/>
          <w:sz w:val="20"/>
          <w:szCs w:val="20"/>
        </w:rPr>
        <w:t>Załącznikami do niniejszej oferty są:</w:t>
      </w:r>
    </w:p>
    <w:p w14:paraId="191223AB" w14:textId="77777777" w:rsidR="008C4BD5" w:rsidRPr="008C4BD5" w:rsidRDefault="008C4BD5" w:rsidP="008C4BD5">
      <w:pPr>
        <w:pStyle w:val="Lista5"/>
        <w:spacing w:line="480" w:lineRule="auto"/>
        <w:ind w:left="567" w:firstLine="0"/>
        <w:rPr>
          <w:rFonts w:ascii="Cambria" w:hAnsi="Cambria" w:cs="Tahoma"/>
          <w:snapToGrid w:val="0"/>
          <w:sz w:val="20"/>
        </w:rPr>
      </w:pPr>
      <w:r w:rsidRPr="008C4BD5">
        <w:rPr>
          <w:rFonts w:ascii="Cambria" w:hAnsi="Cambria" w:cs="Tahoma"/>
          <w:snapToGrid w:val="0"/>
          <w:sz w:val="20"/>
        </w:rPr>
        <w:t>.........................................................</w:t>
      </w:r>
    </w:p>
    <w:p w14:paraId="67EF2305" w14:textId="77777777" w:rsidR="00AC4571" w:rsidRPr="00C070FD" w:rsidRDefault="008C4BD5" w:rsidP="00C070FD">
      <w:pPr>
        <w:pStyle w:val="Lista5"/>
        <w:spacing w:line="480" w:lineRule="auto"/>
        <w:ind w:left="567" w:firstLine="0"/>
        <w:rPr>
          <w:rFonts w:ascii="Cambria" w:hAnsi="Cambria" w:cs="Tahoma"/>
          <w:snapToGrid w:val="0"/>
          <w:sz w:val="20"/>
        </w:rPr>
      </w:pPr>
      <w:r w:rsidRPr="008C4BD5">
        <w:rPr>
          <w:rFonts w:ascii="Cambria" w:hAnsi="Cambria" w:cs="Tahoma"/>
          <w:snapToGrid w:val="0"/>
          <w:sz w:val="20"/>
        </w:rPr>
        <w:t>.........................................................</w:t>
      </w:r>
    </w:p>
    <w:p w14:paraId="5C1F7718" w14:textId="77777777" w:rsidR="00AC4571" w:rsidRPr="00CD1A09" w:rsidRDefault="00AC4571" w:rsidP="00AC4571">
      <w:pPr>
        <w:pStyle w:val="Lista5"/>
        <w:spacing w:line="276" w:lineRule="auto"/>
        <w:ind w:left="284" w:hanging="284"/>
        <w:rPr>
          <w:rFonts w:ascii="Cambria" w:hAnsi="Cambria" w:cs="Tahoma"/>
          <w:snapToGrid w:val="0"/>
          <w:sz w:val="16"/>
          <w:szCs w:val="16"/>
        </w:rPr>
      </w:pPr>
      <w:r w:rsidRPr="00CD1A09">
        <w:rPr>
          <w:rFonts w:ascii="Cambria" w:hAnsi="Cambria" w:cs="Tahoma"/>
          <w:snapToGrid w:val="0"/>
          <w:sz w:val="16"/>
          <w:szCs w:val="16"/>
        </w:rPr>
        <w:t>* niepotrzebne skreślić</w:t>
      </w:r>
    </w:p>
    <w:p w14:paraId="3E28AC5C" w14:textId="77777777" w:rsidR="00AC4571" w:rsidRPr="00CD1A09" w:rsidRDefault="00AC4571" w:rsidP="00AC4571">
      <w:pPr>
        <w:pStyle w:val="Lista5"/>
        <w:ind w:left="142" w:hanging="142"/>
        <w:rPr>
          <w:rFonts w:ascii="Cambria" w:hAnsi="Cambria" w:cs="Tahoma"/>
          <w:snapToGrid w:val="0"/>
          <w:sz w:val="16"/>
          <w:szCs w:val="16"/>
        </w:rPr>
      </w:pPr>
      <w:r w:rsidRPr="00CD1A09">
        <w:rPr>
          <w:rFonts w:ascii="Cambria" w:hAnsi="Cambria" w:cs="Tahoma"/>
          <w:snapToGrid w:val="0"/>
          <w:sz w:val="16"/>
          <w:szCs w:val="16"/>
        </w:rPr>
        <w:t>** W przypadku gdy wykonawca nie przekazuje danych osobowych innych niż bezpośrednio jego dotyczących lub zachodzi   wyłączenie stosowania obowiązku informacyjnego, stosownie do art. 13 ust. 4 lub art. 14 ust. 5 RODO treści oświadczenia wykonawca nie składa (usunięcie treści oświadczenia np. przez jego wykreślenie).</w:t>
      </w:r>
    </w:p>
    <w:p w14:paraId="39691AB1" w14:textId="77777777" w:rsidR="00AC4571" w:rsidRPr="00815460" w:rsidRDefault="00AC4571" w:rsidP="00AC4571">
      <w:pPr>
        <w:pStyle w:val="Lista5"/>
        <w:spacing w:line="276" w:lineRule="auto"/>
        <w:ind w:left="142" w:hanging="142"/>
        <w:rPr>
          <w:rFonts w:ascii="Cambria" w:hAnsi="Cambria" w:cs="Arial"/>
          <w:sz w:val="16"/>
          <w:szCs w:val="16"/>
        </w:rPr>
      </w:pPr>
      <w:r w:rsidRPr="00CD1A09">
        <w:rPr>
          <w:rFonts w:ascii="Cambria" w:hAnsi="Cambria" w:cs="Arial"/>
          <w:b/>
          <w:sz w:val="16"/>
          <w:szCs w:val="16"/>
          <w:vertAlign w:val="superscript"/>
        </w:rPr>
        <w:t>1)</w:t>
      </w:r>
      <w:r w:rsidRPr="00CD1A09">
        <w:rPr>
          <w:rFonts w:ascii="Cambria" w:hAnsi="Cambria" w:cs="Arial"/>
          <w:sz w:val="16"/>
          <w:szCs w:val="16"/>
        </w:rPr>
        <w:t xml:space="preserve"> rozporządzenie Parlamentu Europejskiego i Rady (UE) 2016/679 z dnia 27 kwietnia 2016 r. w sprawie ochrony osób fizycznych w związku z przetwarzaniem danych osobowych i w sprawie swobodnego przepływu takich danych oraz uchylenia dyrektywy 95/46/WE (ogólne rozporządzenie o ochronie danych) (Dz. Urz. UE L 119 z 04.05.2016, str. 1).</w:t>
      </w:r>
    </w:p>
    <w:p w14:paraId="1031C6E7" w14:textId="77777777" w:rsidR="00AC4571" w:rsidRPr="009A03C7" w:rsidRDefault="00AC4571" w:rsidP="008C4BD5">
      <w:pPr>
        <w:tabs>
          <w:tab w:val="left" w:pos="426"/>
        </w:tabs>
        <w:spacing w:before="120" w:line="276" w:lineRule="auto"/>
        <w:ind w:left="567"/>
        <w:jc w:val="both"/>
        <w:rPr>
          <w:rFonts w:ascii="Cambria" w:hAnsi="Cambria" w:cs="Tahoma"/>
          <w:snapToGrid w:val="0"/>
          <w:sz w:val="18"/>
          <w:szCs w:val="18"/>
        </w:rPr>
      </w:pPr>
    </w:p>
    <w:sectPr w:rsidR="00AC4571" w:rsidRPr="009A03C7" w:rsidSect="00033D20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8" w:right="1418" w:bottom="993" w:left="1418" w:header="709" w:footer="1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472D8C5" w14:textId="77777777" w:rsidR="00033D20" w:rsidRDefault="00033D20">
      <w:r>
        <w:separator/>
      </w:r>
    </w:p>
  </w:endnote>
  <w:endnote w:type="continuationSeparator" w:id="0">
    <w:p w14:paraId="3F16F24E" w14:textId="77777777" w:rsidR="00033D20" w:rsidRDefault="00033D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(W1)">
    <w:altName w:val="Times New Roman"/>
    <w:charset w:val="EE"/>
    <w:family w:val="roman"/>
    <w:pitch w:val="variable"/>
    <w:sig w:usb0="00000007" w:usb1="80000000" w:usb2="00000008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  <w:font w:name="Optima">
    <w:charset w:val="EE"/>
    <w:family w:val="swiss"/>
    <w:pitch w:val="variable"/>
    <w:sig w:usb0="00000007" w:usb1="00000000" w:usb2="00000000" w:usb3="00000000" w:csb0="00000093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F778CC1" w14:textId="77777777" w:rsidR="009C4DF5" w:rsidRDefault="000A417F" w:rsidP="00D838D5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 w:rsidR="009C4DF5"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14:paraId="585FCDAC" w14:textId="77777777" w:rsidR="009C4DF5" w:rsidRDefault="009C4DF5" w:rsidP="00541932">
    <w:pPr>
      <w:pStyle w:val="Stopk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60A8476" w14:textId="77777777" w:rsidR="00101170" w:rsidRDefault="00101170" w:rsidP="00101170">
    <w:pPr>
      <w:spacing w:line="360" w:lineRule="auto"/>
      <w:ind w:left="5670"/>
      <w:jc w:val="center"/>
      <w:rPr>
        <w:rFonts w:ascii="Cambria" w:hAnsi="Cambria" w:cs="Arial"/>
        <w:i/>
        <w:sz w:val="16"/>
        <w:szCs w:val="16"/>
      </w:rPr>
    </w:pPr>
    <w:r>
      <w:rPr>
        <w:rFonts w:ascii="Cambria" w:hAnsi="Cambria" w:cs="Arial"/>
        <w:i/>
        <w:sz w:val="16"/>
        <w:szCs w:val="16"/>
      </w:rPr>
      <w:t>Dokument musi być podpisany kwalifikowanym podpisem elektronicznym lub podpisem zaufanym lub elektronicznym podpisem osobistym</w:t>
    </w:r>
  </w:p>
  <w:p w14:paraId="1C887285" w14:textId="77777777" w:rsidR="009C4DF5" w:rsidRDefault="009C4DF5" w:rsidP="00016153">
    <w:pPr>
      <w:pStyle w:val="Nagwek"/>
      <w:jc w:val="right"/>
      <w:rPr>
        <w:rFonts w:ascii="Tahoma" w:hAnsi="Tahoma" w:cs="Tahoma"/>
        <w:sz w:val="18"/>
        <w:szCs w:val="18"/>
      </w:rPr>
    </w:pPr>
  </w:p>
  <w:p w14:paraId="399E0F04" w14:textId="77777777" w:rsidR="009C4DF5" w:rsidRPr="007B718D" w:rsidRDefault="009C4DF5" w:rsidP="00016153">
    <w:pPr>
      <w:pStyle w:val="Nagwek"/>
      <w:jc w:val="right"/>
      <w:rPr>
        <w:rFonts w:ascii="Cambria" w:hAnsi="Cambria"/>
        <w:b/>
        <w:caps/>
        <w:w w:val="90"/>
        <w:sz w:val="20"/>
        <w:szCs w:val="2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AE0E492" w14:textId="77777777" w:rsidR="00FE6790" w:rsidRDefault="00FE6790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AE06C9C" w14:textId="77777777" w:rsidR="00033D20" w:rsidRDefault="00033D20">
      <w:r>
        <w:separator/>
      </w:r>
    </w:p>
  </w:footnote>
  <w:footnote w:type="continuationSeparator" w:id="0">
    <w:p w14:paraId="436F2CF0" w14:textId="77777777" w:rsidR="00033D20" w:rsidRDefault="00033D2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B1BCA01" w14:textId="77777777" w:rsidR="00FE6790" w:rsidRDefault="00FE6790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D42CAB4" w14:textId="7B570B8C" w:rsidR="00A12179" w:rsidRDefault="00D80BB3" w:rsidP="00450A05">
    <w:pPr>
      <w:pStyle w:val="Nagwek"/>
      <w:rPr>
        <w:rFonts w:ascii="Cambria" w:hAnsi="Cambria" w:cs="Arial"/>
        <w:b/>
        <w:sz w:val="20"/>
      </w:rPr>
    </w:pPr>
    <w:r>
      <w:rPr>
        <w:noProof/>
      </w:rPr>
      <mc:AlternateContent>
        <mc:Choice Requires="wps">
          <w:drawing>
            <wp:anchor distT="45720" distB="45720" distL="114300" distR="114300" simplePos="0" relativeHeight="251658752" behindDoc="0" locked="0" layoutInCell="1" allowOverlap="1" wp14:anchorId="4FF90750" wp14:editId="0EED309C">
              <wp:simplePos x="0" y="0"/>
              <wp:positionH relativeFrom="column">
                <wp:posOffset>1041621</wp:posOffset>
              </wp:positionH>
              <wp:positionV relativeFrom="paragraph">
                <wp:posOffset>52954</wp:posOffset>
              </wp:positionV>
              <wp:extent cx="5422900" cy="762000"/>
              <wp:effectExtent l="0" t="0" r="6350" b="0"/>
              <wp:wrapSquare wrapText="bothSides"/>
              <wp:docPr id="217" name="Pole tekstowe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22900" cy="7620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0D7249B" w14:textId="77777777" w:rsidR="00D80BB3" w:rsidRPr="00A34E50" w:rsidRDefault="00D80BB3" w:rsidP="00D80BB3">
                          <w:pPr>
                            <w:ind w:firstLine="142"/>
                            <w:rPr>
                              <w:rFonts w:ascii="Book Antiqua" w:hAnsi="Book Antiqua"/>
                              <w:b/>
                            </w:rPr>
                          </w:pPr>
                          <w:r w:rsidRPr="00A34E50">
                            <w:rPr>
                              <w:rFonts w:ascii="Book Antiqua" w:hAnsi="Book Antiqua"/>
                              <w:b/>
                            </w:rPr>
                            <w:t>Przedsiębiorstwo Gospodarki Odpadami Sp. z o.o.</w:t>
                          </w:r>
                          <w:r>
                            <w:rPr>
                              <w:rFonts w:ascii="Book Antiqua" w:hAnsi="Book Antiqua"/>
                              <w:b/>
                            </w:rPr>
                            <w:t xml:space="preserve"> w Promniku</w:t>
                          </w:r>
                        </w:p>
                        <w:p w14:paraId="58A3FC04" w14:textId="77777777" w:rsidR="00D80BB3" w:rsidRPr="001E63FC" w:rsidRDefault="00D80BB3" w:rsidP="00D80BB3">
                          <w:pPr>
                            <w:ind w:firstLine="142"/>
                            <w:rPr>
                              <w:rFonts w:ascii="Book Antiqua" w:hAnsi="Book Antiqua"/>
                              <w:sz w:val="18"/>
                            </w:rPr>
                          </w:pPr>
                          <w:r w:rsidRPr="001E63FC">
                            <w:rPr>
                              <w:rFonts w:ascii="Book Antiqua" w:hAnsi="Book Antiqua"/>
                              <w:sz w:val="18"/>
                            </w:rPr>
                            <w:t xml:space="preserve">ul. Św. Tekli 62, Promnik, </w:t>
                          </w:r>
                          <w:r>
                            <w:rPr>
                              <w:rFonts w:ascii="Book Antiqua" w:hAnsi="Book Antiqua"/>
                              <w:sz w:val="18"/>
                            </w:rPr>
                            <w:t xml:space="preserve">26-067 </w:t>
                          </w:r>
                          <w:r w:rsidRPr="001E63FC">
                            <w:rPr>
                              <w:rFonts w:ascii="Book Antiqua" w:hAnsi="Book Antiqua"/>
                              <w:sz w:val="18"/>
                            </w:rPr>
                            <w:t>Strawczyn</w:t>
                          </w:r>
                        </w:p>
                        <w:p w14:paraId="2607F7A7" w14:textId="77777777" w:rsidR="00D80BB3" w:rsidRPr="001E63FC" w:rsidRDefault="00D80BB3" w:rsidP="00D80BB3">
                          <w:pPr>
                            <w:ind w:firstLine="142"/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</w:pPr>
                          <w:r w:rsidRPr="00D74D67"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sym w:font="Wingdings" w:char="F028"/>
                          </w:r>
                          <w:r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t xml:space="preserve"> 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41 346-12-43/44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 xml:space="preserve"> , </w:t>
                          </w:r>
                          <w:r w:rsidRPr="001E63FC">
                            <w:rPr>
                              <w:rFonts w:ascii="Book Antiqua" w:hAnsi="Book Antiqua" w:cs="Calibri"/>
                              <w:b/>
                              <w:sz w:val="18"/>
                              <w:szCs w:val="16"/>
                            </w:rPr>
                            <w:t>fax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:+41 346-03-73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 xml:space="preserve">, 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biuro@pgo.kielce.pl</w:t>
                          </w:r>
                        </w:p>
                        <w:p w14:paraId="1AB48A93" w14:textId="77777777" w:rsidR="00D80BB3" w:rsidRPr="00917FC9" w:rsidRDefault="00D80BB3" w:rsidP="00D80BB3">
                          <w:pPr>
                            <w:rPr>
                              <w:rFonts w:ascii="Book Antiqua" w:hAnsi="Book Antiqua"/>
                              <w:sz w:val="18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FF90750" id="_x0000_t202" coordsize="21600,21600" o:spt="202" path="m,l,21600r21600,l21600,xe">
              <v:stroke joinstyle="miter"/>
              <v:path gradientshapeok="t" o:connecttype="rect"/>
            </v:shapetype>
            <v:shape id="Pole tekstowe 217" o:spid="_x0000_s1026" type="#_x0000_t202" style="position:absolute;margin-left:82pt;margin-top:4.15pt;width:427pt;height:60pt;z-index:2516587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" stroked="f">
              <v:textbox>
                <w:txbxContent>
                  <w:p w14:paraId="00D7249B" w14:textId="77777777" w:rsidR="00D80BB3" w:rsidRPr="00A34E50" w:rsidRDefault="00D80BB3" w:rsidP="00D80BB3">
                    <w:pPr>
                      <w:ind w:firstLine="142"/>
                      <w:rPr>
                        <w:rFonts w:ascii="Book Antiqua" w:hAnsi="Book Antiqua"/>
                        <w:b/>
                      </w:rPr>
                    </w:pPr>
                    <w:r w:rsidRPr="00A34E50">
                      <w:rPr>
                        <w:rFonts w:ascii="Book Antiqua" w:hAnsi="Book Antiqua"/>
                        <w:b/>
                      </w:rPr>
                      <w:t>Przedsiębiorstwo Gospodarki Odpadami Sp. z o.o.</w:t>
                    </w:r>
                    <w:r>
                      <w:rPr>
                        <w:rFonts w:ascii="Book Antiqua" w:hAnsi="Book Antiqua"/>
                        <w:b/>
                      </w:rPr>
                      <w:t xml:space="preserve"> w Promniku</w:t>
                    </w:r>
                  </w:p>
                  <w:p w14:paraId="58A3FC04" w14:textId="77777777" w:rsidR="00D80BB3" w:rsidRPr="001E63FC" w:rsidRDefault="00D80BB3" w:rsidP="00D80BB3">
                    <w:pPr>
                      <w:ind w:firstLine="142"/>
                      <w:rPr>
                        <w:rFonts w:ascii="Book Antiqua" w:hAnsi="Book Antiqua"/>
                        <w:sz w:val="18"/>
                      </w:rPr>
                    </w:pPr>
                    <w:r w:rsidRPr="001E63FC">
                      <w:rPr>
                        <w:rFonts w:ascii="Book Antiqua" w:hAnsi="Book Antiqua"/>
                        <w:sz w:val="18"/>
                      </w:rPr>
                      <w:t xml:space="preserve">ul. Św. Tekli 62, Promnik, </w:t>
                    </w:r>
                    <w:r>
                      <w:rPr>
                        <w:rFonts w:ascii="Book Antiqua" w:hAnsi="Book Antiqua"/>
                        <w:sz w:val="18"/>
                      </w:rPr>
                      <w:t xml:space="preserve">26-067 </w:t>
                    </w:r>
                    <w:r w:rsidRPr="001E63FC">
                      <w:rPr>
                        <w:rFonts w:ascii="Book Antiqua" w:hAnsi="Book Antiqua"/>
                        <w:sz w:val="18"/>
                      </w:rPr>
                      <w:t>Strawczyn</w:t>
                    </w:r>
                  </w:p>
                  <w:p w14:paraId="2607F7A7" w14:textId="77777777" w:rsidR="00D80BB3" w:rsidRPr="001E63FC" w:rsidRDefault="00D80BB3" w:rsidP="00D80BB3">
                    <w:pPr>
                      <w:ind w:firstLine="142"/>
                      <w:rPr>
                        <w:rFonts w:ascii="Book Antiqua" w:hAnsi="Book Antiqua" w:cs="Calibri"/>
                        <w:sz w:val="18"/>
                        <w:szCs w:val="16"/>
                      </w:rPr>
                    </w:pPr>
                    <w:r w:rsidRPr="00D74D67">
                      <w:rPr>
                        <w:rFonts w:ascii="Cambria" w:hAnsi="Cambria" w:cs="Calibri"/>
                        <w:sz w:val="18"/>
                        <w:szCs w:val="16"/>
                      </w:rPr>
                      <w:sym w:font="Wingdings" w:char="F028"/>
                    </w:r>
                    <w:r>
                      <w:rPr>
                        <w:rFonts w:ascii="Cambria" w:hAnsi="Cambria" w:cs="Calibri"/>
                        <w:sz w:val="18"/>
                        <w:szCs w:val="16"/>
                      </w:rPr>
                      <w:t xml:space="preserve"> 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41 346-12-43/44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 xml:space="preserve"> , </w:t>
                    </w:r>
                    <w:r w:rsidRPr="001E63FC">
                      <w:rPr>
                        <w:rFonts w:ascii="Book Antiqua" w:hAnsi="Book Antiqua" w:cs="Calibri"/>
                        <w:b/>
                        <w:sz w:val="18"/>
                        <w:szCs w:val="16"/>
                      </w:rPr>
                      <w:t>fax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:+41 346-03-73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 xml:space="preserve">, 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biuro@pgo.kielce.pl</w:t>
                    </w:r>
                  </w:p>
                  <w:p w14:paraId="1AB48A93" w14:textId="77777777" w:rsidR="00D80BB3" w:rsidRPr="00917FC9" w:rsidRDefault="00D80BB3" w:rsidP="00D80BB3">
                    <w:pPr>
                      <w:rPr>
                        <w:rFonts w:ascii="Book Antiqua" w:hAnsi="Book Antiqua"/>
                        <w:sz w:val="18"/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  <w:r w:rsidRPr="00095631">
      <w:rPr>
        <w:noProof/>
      </w:rPr>
      <w:drawing>
        <wp:inline distT="0" distB="0" distL="0" distR="0" wp14:anchorId="72D35777" wp14:editId="166C9471">
          <wp:extent cx="683895" cy="771525"/>
          <wp:effectExtent l="0" t="0" r="1905" b="9525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3895" cy="771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46673AC6" w14:textId="1EA90150" w:rsidR="00A12179" w:rsidRDefault="00A12179" w:rsidP="00450A05">
    <w:pPr>
      <w:pStyle w:val="Nagwek"/>
      <w:rPr>
        <w:rFonts w:ascii="Cambria" w:hAnsi="Cambria" w:cs="Arial"/>
        <w:b/>
        <w:sz w:val="20"/>
      </w:rPr>
    </w:pPr>
  </w:p>
  <w:p w14:paraId="0146A08A" w14:textId="2B8AFBF4" w:rsidR="009C4DF5" w:rsidRPr="00A12179" w:rsidRDefault="00450A05" w:rsidP="00450A05">
    <w:pPr>
      <w:pStyle w:val="Nagwek"/>
      <w:rPr>
        <w:rFonts w:ascii="Cambria" w:hAnsi="Cambria" w:cs="Arial"/>
        <w:b/>
        <w:sz w:val="20"/>
      </w:rPr>
    </w:pPr>
    <w:r w:rsidRPr="004F56A2">
      <w:rPr>
        <w:rFonts w:ascii="Cambria" w:hAnsi="Cambria" w:cs="Arial"/>
        <w:b/>
        <w:sz w:val="20"/>
      </w:rPr>
      <w:t>Nr referencyjny:</w:t>
    </w:r>
    <w:r>
      <w:rPr>
        <w:rFonts w:ascii="Cambria" w:hAnsi="Cambria" w:cs="Arial"/>
        <w:b/>
        <w:sz w:val="20"/>
      </w:rPr>
      <w:t xml:space="preserve"> </w:t>
    </w:r>
    <w:r w:rsidR="00FE6790">
      <w:rPr>
        <w:rFonts w:ascii="Cambria" w:hAnsi="Cambria" w:cs="Arial"/>
        <w:b/>
        <w:sz w:val="20"/>
      </w:rPr>
      <w:t>PGO/04/04/2024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EC16212" w14:textId="77777777" w:rsidR="00FE6790" w:rsidRDefault="00FE6790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3"/>
    <w:multiLevelType w:val="multilevel"/>
    <w:tmpl w:val="9C2E2C92"/>
    <w:name w:val="WW8Num2"/>
    <w:lvl w:ilvl="0">
      <w:start w:val="11"/>
      <w:numFmt w:val="decimal"/>
      <w:lvlText w:val="%1"/>
      <w:lvlJc w:val="left"/>
      <w:pPr>
        <w:tabs>
          <w:tab w:val="num" w:pos="1085"/>
        </w:tabs>
        <w:ind w:left="1085" w:hanging="375"/>
      </w:pPr>
      <w:rPr>
        <w:rFonts w:cs="Times New Roman"/>
      </w:rPr>
    </w:lvl>
    <w:lvl w:ilvl="1">
      <w:start w:val="1"/>
      <w:numFmt w:val="decimal"/>
      <w:lvlText w:val="12.%2"/>
      <w:lvlJc w:val="left"/>
      <w:pPr>
        <w:tabs>
          <w:tab w:val="num" w:pos="1511"/>
        </w:tabs>
        <w:ind w:left="1511" w:hanging="375"/>
      </w:pPr>
      <w:rPr>
        <w:rFonts w:cs="Times New Roman"/>
        <w:i w:val="0"/>
        <w:iCs w:val="0"/>
      </w:rPr>
    </w:lvl>
    <w:lvl w:ilvl="2">
      <w:start w:val="1"/>
      <w:numFmt w:val="decimal"/>
      <w:lvlText w:val="%1.%2.%3"/>
      <w:lvlJc w:val="left"/>
      <w:pPr>
        <w:tabs>
          <w:tab w:val="num" w:pos="2282"/>
        </w:tabs>
        <w:ind w:left="2282" w:hanging="720"/>
      </w:pPr>
      <w:rPr>
        <w:rFonts w:cs="Times New Roman"/>
      </w:rPr>
    </w:lvl>
    <w:lvl w:ilvl="3">
      <w:start w:val="1"/>
      <w:numFmt w:val="decimal"/>
      <w:lvlText w:val="%1.%2.%3.%4"/>
      <w:lvlJc w:val="left"/>
      <w:pPr>
        <w:tabs>
          <w:tab w:val="num" w:pos="2708"/>
        </w:tabs>
        <w:ind w:left="2708" w:hanging="720"/>
      </w:pPr>
      <w:rPr>
        <w:rFonts w:cs="Times New Roman"/>
      </w:rPr>
    </w:lvl>
    <w:lvl w:ilvl="4">
      <w:start w:val="1"/>
      <w:numFmt w:val="decimal"/>
      <w:lvlText w:val="%1.%2.%3.%4.%5"/>
      <w:lvlJc w:val="left"/>
      <w:pPr>
        <w:tabs>
          <w:tab w:val="num" w:pos="3494"/>
        </w:tabs>
        <w:ind w:left="3494" w:hanging="1080"/>
      </w:pPr>
      <w:rPr>
        <w:rFonts w:cs="Times New Roman"/>
      </w:rPr>
    </w:lvl>
    <w:lvl w:ilvl="5">
      <w:start w:val="1"/>
      <w:numFmt w:val="decimal"/>
      <w:lvlText w:val="%1.%2.%3.%4.%5.%6"/>
      <w:lvlJc w:val="left"/>
      <w:pPr>
        <w:tabs>
          <w:tab w:val="num" w:pos="3920"/>
        </w:tabs>
        <w:ind w:left="3920" w:hanging="1080"/>
      </w:pPr>
      <w:rPr>
        <w:rFonts w:cs="Times New Roman"/>
      </w:rPr>
    </w:lvl>
    <w:lvl w:ilvl="6">
      <w:start w:val="1"/>
      <w:numFmt w:val="decimal"/>
      <w:lvlText w:val="%1.%2.%3.%4.%5.%6.%7"/>
      <w:lvlJc w:val="left"/>
      <w:pPr>
        <w:tabs>
          <w:tab w:val="num" w:pos="4706"/>
        </w:tabs>
        <w:ind w:left="4706" w:hanging="1440"/>
      </w:pPr>
      <w:rPr>
        <w:rFonts w:cs="Times New Roman"/>
      </w:rPr>
    </w:lvl>
    <w:lvl w:ilvl="7">
      <w:start w:val="1"/>
      <w:numFmt w:val="decimal"/>
      <w:lvlText w:val="%1.%2.%3.%4.%5.%6.%7.%8"/>
      <w:lvlJc w:val="left"/>
      <w:pPr>
        <w:tabs>
          <w:tab w:val="num" w:pos="5132"/>
        </w:tabs>
        <w:ind w:left="5132" w:hanging="1440"/>
      </w:pPr>
      <w:rPr>
        <w:rFonts w:cs="Times New Roman"/>
      </w:rPr>
    </w:lvl>
    <w:lvl w:ilvl="8">
      <w:start w:val="1"/>
      <w:numFmt w:val="decimal"/>
      <w:lvlText w:val="%1.%2.%3.%4.%5.%6.%7.%8.%9"/>
      <w:lvlJc w:val="left"/>
      <w:pPr>
        <w:tabs>
          <w:tab w:val="num" w:pos="5558"/>
        </w:tabs>
        <w:ind w:left="5558" w:hanging="1440"/>
      </w:pPr>
      <w:rPr>
        <w:rFonts w:cs="Times New Roman"/>
      </w:rPr>
    </w:lvl>
  </w:abstractNum>
  <w:abstractNum w:abstractNumId="1" w15:restartNumberingAfterBreak="0">
    <w:nsid w:val="00000004"/>
    <w:multiLevelType w:val="multilevel"/>
    <w:tmpl w:val="49FA827A"/>
    <w:name w:val="WW8Num3"/>
    <w:lvl w:ilvl="0">
      <w:start w:val="1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1346"/>
        </w:tabs>
        <w:ind w:left="1346" w:hanging="360"/>
      </w:pPr>
      <w:rPr>
        <w:rFonts w:cs="Times New Roman" w:hint="default"/>
        <w:i w:val="0"/>
        <w:iCs w:val="0"/>
      </w:rPr>
    </w:lvl>
    <w:lvl w:ilvl="2">
      <w:start w:val="1"/>
      <w:numFmt w:val="decimal"/>
      <w:lvlText w:val="%2.%3."/>
      <w:lvlJc w:val="left"/>
      <w:pPr>
        <w:tabs>
          <w:tab w:val="num" w:pos="2692"/>
        </w:tabs>
        <w:ind w:left="2692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3678"/>
        </w:tabs>
        <w:ind w:left="3678" w:hanging="72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5024"/>
        </w:tabs>
        <w:ind w:left="5024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6010"/>
        </w:tabs>
        <w:ind w:left="6010" w:hanging="108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7356"/>
        </w:tabs>
        <w:ind w:left="7356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8342"/>
        </w:tabs>
        <w:ind w:left="8342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9688"/>
        </w:tabs>
        <w:ind w:left="9688" w:hanging="1800"/>
      </w:pPr>
      <w:rPr>
        <w:rFonts w:cs="Times New Roman" w:hint="default"/>
      </w:rPr>
    </w:lvl>
  </w:abstractNum>
  <w:abstractNum w:abstractNumId="2" w15:restartNumberingAfterBreak="0">
    <w:nsid w:val="00000006"/>
    <w:multiLevelType w:val="multilevel"/>
    <w:tmpl w:val="00000006"/>
    <w:name w:val="WW8Num6"/>
    <w:lvl w:ilvl="0">
      <w:start w:val="9"/>
      <w:numFmt w:val="decimal"/>
      <w:lvlText w:val="%1"/>
      <w:lvlJc w:val="left"/>
      <w:pPr>
        <w:tabs>
          <w:tab w:val="num" w:pos="0"/>
        </w:tabs>
        <w:ind w:left="360" w:hanging="360"/>
      </w:pPr>
    </w:lvl>
    <w:lvl w:ilvl="1">
      <w:start w:val="6"/>
      <w:numFmt w:val="decimal"/>
      <w:lvlText w:val="%1.%2"/>
      <w:lvlJc w:val="left"/>
      <w:pPr>
        <w:tabs>
          <w:tab w:val="num" w:pos="0"/>
        </w:tabs>
        <w:ind w:left="360" w:hanging="360"/>
      </w:pPr>
      <w:rPr>
        <w:b/>
      </w:r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720" w:hanging="720"/>
      </w:p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720" w:hanging="720"/>
      </w:p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1080" w:hanging="1080"/>
      </w:p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1080" w:hanging="1080"/>
      </w:p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1440" w:hanging="1440"/>
      </w:pPr>
    </w:lvl>
  </w:abstractNum>
  <w:abstractNum w:abstractNumId="3" w15:restartNumberingAfterBreak="0">
    <w:nsid w:val="00000009"/>
    <w:multiLevelType w:val="singleLevel"/>
    <w:tmpl w:val="00000009"/>
    <w:name w:val="WW8Num9"/>
    <w:lvl w:ilvl="0">
      <w:start w:val="2"/>
      <w:numFmt w:val="bullet"/>
      <w:lvlText w:val="-"/>
      <w:lvlJc w:val="left"/>
      <w:pPr>
        <w:tabs>
          <w:tab w:val="num" w:pos="0"/>
        </w:tabs>
        <w:ind w:left="2138" w:hanging="360"/>
      </w:pPr>
      <w:rPr>
        <w:rFonts w:ascii="Verdana" w:hAnsi="Verdana"/>
        <w:b w:val="0"/>
        <w:i w:val="0"/>
        <w:color w:val="auto"/>
        <w:sz w:val="16"/>
      </w:rPr>
    </w:lvl>
  </w:abstractNum>
  <w:abstractNum w:abstractNumId="4" w15:restartNumberingAfterBreak="0">
    <w:nsid w:val="0000000F"/>
    <w:multiLevelType w:val="multilevel"/>
    <w:tmpl w:val="AFCEE61A"/>
    <w:name w:val="WW8Num17"/>
    <w:lvl w:ilvl="0">
      <w:start w:val="13"/>
      <w:numFmt w:val="decimal"/>
      <w:lvlText w:val="%1."/>
      <w:lvlJc w:val="left"/>
      <w:pPr>
        <w:tabs>
          <w:tab w:val="num" w:pos="540"/>
        </w:tabs>
        <w:ind w:left="540" w:hanging="540"/>
      </w:pPr>
      <w:rPr>
        <w:rFonts w:cs="Times New Roman"/>
      </w:rPr>
    </w:lvl>
    <w:lvl w:ilvl="1">
      <w:start w:val="1"/>
      <w:numFmt w:val="decimal"/>
      <w:lvlText w:val="%1.%2."/>
      <w:lvlJc w:val="left"/>
      <w:pPr>
        <w:tabs>
          <w:tab w:val="num" w:pos="1146"/>
        </w:tabs>
        <w:ind w:left="1146" w:hanging="720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tabs>
          <w:tab w:val="num" w:pos="1572"/>
        </w:tabs>
        <w:ind w:left="1572" w:hanging="720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tabs>
          <w:tab w:val="num" w:pos="2358"/>
        </w:tabs>
        <w:ind w:left="2358" w:hanging="1080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tabs>
          <w:tab w:val="num" w:pos="2784"/>
        </w:tabs>
        <w:ind w:left="2784" w:hanging="1080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tabs>
          <w:tab w:val="num" w:pos="3570"/>
        </w:tabs>
        <w:ind w:left="3570" w:hanging="1440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tabs>
          <w:tab w:val="num" w:pos="3996"/>
        </w:tabs>
        <w:ind w:left="3996" w:hanging="144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4782"/>
        </w:tabs>
        <w:ind w:left="4782" w:hanging="1800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5208"/>
        </w:tabs>
        <w:ind w:left="5208" w:hanging="1800"/>
      </w:pPr>
      <w:rPr>
        <w:rFonts w:cs="Times New Roman"/>
      </w:rPr>
    </w:lvl>
  </w:abstractNum>
  <w:abstractNum w:abstractNumId="5" w15:restartNumberingAfterBreak="0">
    <w:nsid w:val="00000012"/>
    <w:multiLevelType w:val="multilevel"/>
    <w:tmpl w:val="C6AA1B82"/>
    <w:name w:val="WW8Num21"/>
    <w:lvl w:ilvl="0">
      <w:start w:val="20"/>
      <w:numFmt w:val="decimal"/>
      <w:lvlText w:val="%1."/>
      <w:lvlJc w:val="left"/>
      <w:pPr>
        <w:tabs>
          <w:tab w:val="num" w:pos="435"/>
        </w:tabs>
        <w:ind w:left="435" w:hanging="435"/>
      </w:pPr>
      <w:rPr>
        <w:rFonts w:cs="Times New Roman"/>
      </w:rPr>
    </w:lvl>
    <w:lvl w:ilvl="1">
      <w:start w:val="1"/>
      <w:numFmt w:val="decimal"/>
      <w:lvlText w:val="%1.%2."/>
      <w:lvlJc w:val="left"/>
      <w:pPr>
        <w:tabs>
          <w:tab w:val="num" w:pos="861"/>
        </w:tabs>
        <w:ind w:left="861" w:hanging="435"/>
      </w:pPr>
      <w:rPr>
        <w:rFonts w:cs="Times New Roman"/>
        <w:i w:val="0"/>
        <w:iCs w:val="0"/>
      </w:rPr>
    </w:lvl>
    <w:lvl w:ilvl="2">
      <w:start w:val="1"/>
      <w:numFmt w:val="decimal"/>
      <w:lvlText w:val="%1.%2.%3."/>
      <w:lvlJc w:val="left"/>
      <w:pPr>
        <w:tabs>
          <w:tab w:val="num" w:pos="1572"/>
        </w:tabs>
        <w:ind w:left="1572" w:hanging="720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tabs>
          <w:tab w:val="num" w:pos="1998"/>
        </w:tabs>
        <w:ind w:left="1998" w:hanging="720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tabs>
          <w:tab w:val="num" w:pos="2784"/>
        </w:tabs>
        <w:ind w:left="2784" w:hanging="1080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tabs>
          <w:tab w:val="num" w:pos="3210"/>
        </w:tabs>
        <w:ind w:left="3210" w:hanging="1080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tabs>
          <w:tab w:val="num" w:pos="3996"/>
        </w:tabs>
        <w:ind w:left="3996" w:hanging="144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4422"/>
        </w:tabs>
        <w:ind w:left="4422" w:hanging="1440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5208"/>
        </w:tabs>
        <w:ind w:left="5208" w:hanging="1800"/>
      </w:pPr>
      <w:rPr>
        <w:rFonts w:cs="Times New Roman"/>
      </w:rPr>
    </w:lvl>
  </w:abstractNum>
  <w:abstractNum w:abstractNumId="6" w15:restartNumberingAfterBreak="0">
    <w:nsid w:val="00000014"/>
    <w:multiLevelType w:val="multilevel"/>
    <w:tmpl w:val="00000014"/>
    <w:name w:val="WW8Num23"/>
    <w:lvl w:ilvl="0">
      <w:start w:val="5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start w:val="1"/>
      <w:numFmt w:val="decimal"/>
      <w:lvlText w:val="10.%2."/>
      <w:lvlJc w:val="left"/>
      <w:pPr>
        <w:tabs>
          <w:tab w:val="num" w:pos="786"/>
        </w:tabs>
        <w:ind w:left="786" w:hanging="360"/>
      </w:pPr>
      <w:rPr>
        <w:rFonts w:cs="Times New Roman"/>
      </w:rPr>
    </w:lvl>
    <w:lvl w:ilvl="2">
      <w:start w:val="1"/>
      <w:numFmt w:val="decimal"/>
      <w:lvlText w:val="10.%2.%3."/>
      <w:lvlJc w:val="left"/>
      <w:pPr>
        <w:tabs>
          <w:tab w:val="num" w:pos="1572"/>
        </w:tabs>
        <w:ind w:left="1572" w:hanging="720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tabs>
          <w:tab w:val="num" w:pos="1998"/>
        </w:tabs>
        <w:ind w:left="1998" w:hanging="720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tabs>
          <w:tab w:val="num" w:pos="2784"/>
        </w:tabs>
        <w:ind w:left="2784" w:hanging="1080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tabs>
          <w:tab w:val="num" w:pos="3210"/>
        </w:tabs>
        <w:ind w:left="3210" w:hanging="1080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tabs>
          <w:tab w:val="num" w:pos="3996"/>
        </w:tabs>
        <w:ind w:left="3996" w:hanging="144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4422"/>
        </w:tabs>
        <w:ind w:left="4422" w:hanging="1440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5208"/>
        </w:tabs>
        <w:ind w:left="5208" w:hanging="1800"/>
      </w:pPr>
      <w:rPr>
        <w:rFonts w:cs="Times New Roman"/>
      </w:rPr>
    </w:lvl>
  </w:abstractNum>
  <w:abstractNum w:abstractNumId="7" w15:restartNumberingAfterBreak="0">
    <w:nsid w:val="0000001F"/>
    <w:multiLevelType w:val="multilevel"/>
    <w:tmpl w:val="68AE429E"/>
    <w:name w:val="WW8Num41"/>
    <w:lvl w:ilvl="0">
      <w:start w:val="14"/>
      <w:numFmt w:val="decimal"/>
      <w:lvlText w:val="%1."/>
      <w:lvlJc w:val="left"/>
      <w:pPr>
        <w:tabs>
          <w:tab w:val="num" w:pos="435"/>
        </w:tabs>
        <w:ind w:left="435" w:hanging="435"/>
      </w:pPr>
      <w:rPr>
        <w:rFonts w:cs="Times New Roman" w:hint="default"/>
        <w:i w:val="0"/>
        <w:iCs w:val="0"/>
      </w:rPr>
    </w:lvl>
    <w:lvl w:ilvl="1">
      <w:start w:val="2"/>
      <w:numFmt w:val="decimal"/>
      <w:lvlText w:val="12.%2."/>
      <w:lvlJc w:val="left"/>
      <w:pPr>
        <w:tabs>
          <w:tab w:val="num" w:pos="861"/>
        </w:tabs>
        <w:ind w:left="861" w:hanging="435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1572"/>
        </w:tabs>
        <w:ind w:left="1572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998"/>
        </w:tabs>
        <w:ind w:left="1998" w:hanging="72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784"/>
        </w:tabs>
        <w:ind w:left="2784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3210"/>
        </w:tabs>
        <w:ind w:left="3210" w:hanging="108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96"/>
        </w:tabs>
        <w:ind w:left="3996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422"/>
        </w:tabs>
        <w:ind w:left="4422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208"/>
        </w:tabs>
        <w:ind w:left="5208" w:hanging="1800"/>
      </w:pPr>
      <w:rPr>
        <w:rFonts w:cs="Times New Roman" w:hint="default"/>
      </w:rPr>
    </w:lvl>
  </w:abstractNum>
  <w:abstractNum w:abstractNumId="8" w15:restartNumberingAfterBreak="0">
    <w:nsid w:val="00000021"/>
    <w:multiLevelType w:val="singleLevel"/>
    <w:tmpl w:val="00000021"/>
    <w:name w:val="WW8Num33"/>
    <w:lvl w:ilvl="0">
      <w:start w:val="2"/>
      <w:numFmt w:val="bullet"/>
      <w:lvlText w:val="-"/>
      <w:lvlJc w:val="left"/>
      <w:pPr>
        <w:tabs>
          <w:tab w:val="num" w:pos="0"/>
        </w:tabs>
        <w:ind w:left="2138" w:hanging="360"/>
      </w:pPr>
      <w:rPr>
        <w:rFonts w:ascii="Verdana" w:hAnsi="Verdana"/>
        <w:b/>
      </w:rPr>
    </w:lvl>
  </w:abstractNum>
  <w:abstractNum w:abstractNumId="9" w15:restartNumberingAfterBreak="0">
    <w:nsid w:val="00F32707"/>
    <w:multiLevelType w:val="hybridMultilevel"/>
    <w:tmpl w:val="D8FE4760"/>
    <w:lvl w:ilvl="0" w:tplc="93FEFD4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8A348D6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50D0A16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1930AC1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7466071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D8F01DD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65EEB10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A7B699A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5A84089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0" w15:restartNumberingAfterBreak="0">
    <w:nsid w:val="0DDF4C10"/>
    <w:multiLevelType w:val="hybridMultilevel"/>
    <w:tmpl w:val="FC1EA65C"/>
    <w:lvl w:ilvl="0" w:tplc="0415000F">
      <w:start w:val="1"/>
      <w:numFmt w:val="decimal"/>
      <w:lvlText w:val="%1."/>
      <w:lvlJc w:val="left"/>
      <w:pPr>
        <w:ind w:left="1287" w:hanging="360"/>
      </w:p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1" w15:restartNumberingAfterBreak="0">
    <w:nsid w:val="0EF87894"/>
    <w:multiLevelType w:val="hybridMultilevel"/>
    <w:tmpl w:val="4362852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0280FC7"/>
    <w:multiLevelType w:val="hybridMultilevel"/>
    <w:tmpl w:val="5F4EBE32"/>
    <w:lvl w:ilvl="0" w:tplc="3FFAE8A8">
      <w:start w:val="4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1F76409"/>
    <w:multiLevelType w:val="singleLevel"/>
    <w:tmpl w:val="F1A01B4C"/>
    <w:lvl w:ilvl="0">
      <w:start w:val="1"/>
      <w:numFmt w:val="lowerLetter"/>
      <w:lvlText w:val="%1)"/>
      <w:lvlJc w:val="left"/>
      <w:pPr>
        <w:tabs>
          <w:tab w:val="num" w:pos="840"/>
        </w:tabs>
        <w:ind w:left="840" w:hanging="420"/>
      </w:pPr>
      <w:rPr>
        <w:rFonts w:hint="default"/>
      </w:rPr>
    </w:lvl>
  </w:abstractNum>
  <w:abstractNum w:abstractNumId="14" w15:restartNumberingAfterBreak="0">
    <w:nsid w:val="17444E32"/>
    <w:multiLevelType w:val="hybridMultilevel"/>
    <w:tmpl w:val="30ACAB62"/>
    <w:lvl w:ilvl="0" w:tplc="61E63E52">
      <w:start w:val="1"/>
      <w:numFmt w:val="lowerLetter"/>
      <w:lvlText w:val="%1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87705E0A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55900ACE">
      <w:start w:val="1"/>
      <w:numFmt w:val="decimal"/>
      <w:lvlText w:val="%3)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1798615A"/>
    <w:multiLevelType w:val="hybridMultilevel"/>
    <w:tmpl w:val="597678A2"/>
    <w:lvl w:ilvl="0" w:tplc="3BC8D9AA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197B442B"/>
    <w:multiLevelType w:val="hybridMultilevel"/>
    <w:tmpl w:val="D4625B5C"/>
    <w:lvl w:ilvl="0" w:tplc="01F6854C">
      <w:start w:val="1"/>
      <w:numFmt w:val="lowerLetter"/>
      <w:lvlText w:val="%1)"/>
      <w:lvlJc w:val="left"/>
      <w:pPr>
        <w:tabs>
          <w:tab w:val="num" w:pos="1120"/>
        </w:tabs>
        <w:ind w:left="1120" w:hanging="360"/>
      </w:pPr>
      <w:rPr>
        <w:rFonts w:ascii="Tahoma" w:hAnsi="Tahoma" w:cs="Tahoma" w:hint="default"/>
        <w:b w:val="0"/>
        <w:i w:val="0"/>
        <w:sz w:val="20"/>
      </w:rPr>
    </w:lvl>
    <w:lvl w:ilvl="1" w:tplc="E084E6E8">
      <w:start w:val="1"/>
      <w:numFmt w:val="decimal"/>
      <w:lvlText w:val="%2."/>
      <w:lvlJc w:val="left"/>
      <w:pPr>
        <w:tabs>
          <w:tab w:val="num" w:pos="1840"/>
        </w:tabs>
        <w:ind w:left="1840" w:hanging="360"/>
      </w:pPr>
      <w:rPr>
        <w:rFonts w:ascii="Tahoma" w:hAnsi="Tahoma" w:cs="Tahoma" w:hint="default"/>
        <w:b w:val="0"/>
        <w:i w:val="0"/>
        <w:sz w:val="20"/>
        <w:szCs w:val="18"/>
      </w:rPr>
    </w:lvl>
    <w:lvl w:ilvl="2" w:tplc="CF06B0E0">
      <w:start w:val="1"/>
      <w:numFmt w:val="lowerLetter"/>
      <w:lvlText w:val="%3)"/>
      <w:lvlJc w:val="left"/>
      <w:pPr>
        <w:tabs>
          <w:tab w:val="num" w:pos="2740"/>
        </w:tabs>
        <w:ind w:left="2740" w:hanging="360"/>
      </w:pPr>
      <w:rPr>
        <w:rFonts w:ascii="Tahoma" w:hAnsi="Tahoma" w:cs="Tahoma" w:hint="default"/>
        <w:b w:val="0"/>
        <w:i w:val="0"/>
        <w:sz w:val="20"/>
        <w:szCs w:val="20"/>
      </w:rPr>
    </w:lvl>
    <w:lvl w:ilvl="3" w:tplc="577A4E7E">
      <w:start w:val="3"/>
      <w:numFmt w:val="decimal"/>
      <w:lvlText w:val="%4)"/>
      <w:lvlJc w:val="left"/>
      <w:pPr>
        <w:ind w:left="3280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ind w:left="4000" w:hanging="360"/>
      </w:pPr>
    </w:lvl>
    <w:lvl w:ilvl="5" w:tplc="0415001B" w:tentative="1">
      <w:start w:val="1"/>
      <w:numFmt w:val="lowerRoman"/>
      <w:lvlText w:val="%6."/>
      <w:lvlJc w:val="right"/>
      <w:pPr>
        <w:ind w:left="4720" w:hanging="180"/>
      </w:pPr>
    </w:lvl>
    <w:lvl w:ilvl="6" w:tplc="0415000F" w:tentative="1">
      <w:start w:val="1"/>
      <w:numFmt w:val="decimal"/>
      <w:lvlText w:val="%7."/>
      <w:lvlJc w:val="left"/>
      <w:pPr>
        <w:ind w:left="5440" w:hanging="360"/>
      </w:pPr>
    </w:lvl>
    <w:lvl w:ilvl="7" w:tplc="04150019" w:tentative="1">
      <w:start w:val="1"/>
      <w:numFmt w:val="lowerLetter"/>
      <w:lvlText w:val="%8."/>
      <w:lvlJc w:val="left"/>
      <w:pPr>
        <w:ind w:left="6160" w:hanging="360"/>
      </w:pPr>
    </w:lvl>
    <w:lvl w:ilvl="8" w:tplc="0415001B" w:tentative="1">
      <w:start w:val="1"/>
      <w:numFmt w:val="lowerRoman"/>
      <w:lvlText w:val="%9."/>
      <w:lvlJc w:val="right"/>
      <w:pPr>
        <w:ind w:left="6880" w:hanging="180"/>
      </w:pPr>
    </w:lvl>
  </w:abstractNum>
  <w:abstractNum w:abstractNumId="17" w15:restartNumberingAfterBreak="0">
    <w:nsid w:val="1A6F47D5"/>
    <w:multiLevelType w:val="hybridMultilevel"/>
    <w:tmpl w:val="D7D81FE6"/>
    <w:lvl w:ilvl="0" w:tplc="5950E3D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1C5A5DD8"/>
    <w:multiLevelType w:val="hybridMultilevel"/>
    <w:tmpl w:val="DF401EE0"/>
    <w:lvl w:ilvl="0" w:tplc="CBAAB82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1E8810F7"/>
    <w:multiLevelType w:val="multilevel"/>
    <w:tmpl w:val="AE92855A"/>
    <w:lvl w:ilvl="0">
      <w:start w:val="17"/>
      <w:numFmt w:val="decimal"/>
      <w:lvlText w:val="%1.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>
      <w:start w:val="1"/>
      <w:numFmt w:val="none"/>
      <w:lvlText w:val="20.1."/>
      <w:lvlJc w:val="left"/>
      <w:pPr>
        <w:tabs>
          <w:tab w:val="num" w:pos="861"/>
        </w:tabs>
        <w:ind w:left="861" w:hanging="435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572"/>
        </w:tabs>
        <w:ind w:left="157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998"/>
        </w:tabs>
        <w:ind w:left="199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784"/>
        </w:tabs>
        <w:ind w:left="278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10"/>
        </w:tabs>
        <w:ind w:left="321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96"/>
        </w:tabs>
        <w:ind w:left="399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422"/>
        </w:tabs>
        <w:ind w:left="4422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208"/>
        </w:tabs>
        <w:ind w:left="5208" w:hanging="1800"/>
      </w:pPr>
      <w:rPr>
        <w:rFonts w:hint="default"/>
      </w:rPr>
    </w:lvl>
  </w:abstractNum>
  <w:abstractNum w:abstractNumId="20" w15:restartNumberingAfterBreak="0">
    <w:nsid w:val="1ED61D4B"/>
    <w:multiLevelType w:val="singleLevel"/>
    <w:tmpl w:val="CF4ADF1C"/>
    <w:lvl w:ilvl="0">
      <w:start w:val="2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  <w:b w:val="0"/>
      </w:rPr>
    </w:lvl>
  </w:abstractNum>
  <w:abstractNum w:abstractNumId="21" w15:restartNumberingAfterBreak="0">
    <w:nsid w:val="23301CED"/>
    <w:multiLevelType w:val="multilevel"/>
    <w:tmpl w:val="81807406"/>
    <w:lvl w:ilvl="0">
      <w:start w:val="1"/>
      <w:numFmt w:val="decimal"/>
      <w:lvlText w:val="%1."/>
      <w:lvlJc w:val="left"/>
      <w:pPr>
        <w:ind w:left="720" w:hanging="360"/>
      </w:pPr>
      <w:rPr>
        <w:rFonts w:ascii="Tahoma" w:hAnsi="Tahoma" w:cs="Tahoma" w:hint="default"/>
        <w:b/>
        <w:color w:val="auto"/>
        <w:sz w:val="18"/>
        <w:szCs w:val="18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  <w:b w:val="0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  <w:b w:val="0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  <w:b w:val="0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  <w:b w:val="0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  <w:b w:val="0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  <w:b w:val="0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  <w:b w:val="0"/>
      </w:rPr>
    </w:lvl>
  </w:abstractNum>
  <w:abstractNum w:abstractNumId="22" w15:restartNumberingAfterBreak="0">
    <w:nsid w:val="24BB5968"/>
    <w:multiLevelType w:val="singleLevel"/>
    <w:tmpl w:val="585ACDE2"/>
    <w:lvl w:ilvl="0">
      <w:start w:val="1"/>
      <w:numFmt w:val="decimal"/>
      <w:lvlText w:val="%1)"/>
      <w:lvlJc w:val="left"/>
      <w:pPr>
        <w:tabs>
          <w:tab w:val="num" w:pos="405"/>
        </w:tabs>
        <w:ind w:left="405" w:hanging="405"/>
      </w:pPr>
      <w:rPr>
        <w:rFonts w:hint="default"/>
      </w:rPr>
    </w:lvl>
  </w:abstractNum>
  <w:abstractNum w:abstractNumId="23" w15:restartNumberingAfterBreak="0">
    <w:nsid w:val="2A757255"/>
    <w:multiLevelType w:val="multilevel"/>
    <w:tmpl w:val="A12CB14C"/>
    <w:lvl w:ilvl="0">
      <w:start w:val="18"/>
      <w:numFmt w:val="decimal"/>
      <w:lvlText w:val="%1"/>
      <w:lvlJc w:val="left"/>
      <w:pPr>
        <w:ind w:left="720" w:hanging="360"/>
      </w:pPr>
      <w:rPr>
        <w:rFonts w:hint="default"/>
        <w:u w:val="none"/>
      </w:rPr>
    </w:lvl>
    <w:lvl w:ilvl="1">
      <w:start w:val="2"/>
      <w:numFmt w:val="decimal"/>
      <w:isLgl/>
      <w:lvlText w:val="%1.%2"/>
      <w:lvlJc w:val="left"/>
      <w:pPr>
        <w:ind w:left="735" w:hanging="375"/>
      </w:pPr>
      <w:rPr>
        <w:rFonts w:hint="default"/>
        <w:b w:val="0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Zero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24" w15:restartNumberingAfterBreak="0">
    <w:nsid w:val="2CA61C15"/>
    <w:multiLevelType w:val="hybridMultilevel"/>
    <w:tmpl w:val="FF4EF8C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2E6525C6"/>
    <w:multiLevelType w:val="hybridMultilevel"/>
    <w:tmpl w:val="C734C6E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34057B1"/>
    <w:multiLevelType w:val="multilevel"/>
    <w:tmpl w:val="C15EA716"/>
    <w:lvl w:ilvl="0">
      <w:start w:val="12"/>
      <w:numFmt w:val="decimal"/>
      <w:lvlText w:val="%1.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>
      <w:start w:val="1"/>
      <w:numFmt w:val="decimal"/>
      <w:lvlText w:val="19.%2.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27" w15:restartNumberingAfterBreak="0">
    <w:nsid w:val="38CC29BD"/>
    <w:multiLevelType w:val="singleLevel"/>
    <w:tmpl w:val="061E1074"/>
    <w:lvl w:ilvl="0">
      <w:start w:val="1"/>
      <w:numFmt w:val="lowerLetter"/>
      <w:lvlText w:val="%1)"/>
      <w:lvlJc w:val="left"/>
      <w:pPr>
        <w:tabs>
          <w:tab w:val="num" w:pos="900"/>
        </w:tabs>
        <w:ind w:left="900" w:hanging="540"/>
      </w:pPr>
      <w:rPr>
        <w:rFonts w:hint="default"/>
      </w:rPr>
    </w:lvl>
  </w:abstractNum>
  <w:abstractNum w:abstractNumId="28" w15:restartNumberingAfterBreak="0">
    <w:nsid w:val="3A520858"/>
    <w:multiLevelType w:val="hybridMultilevel"/>
    <w:tmpl w:val="7B60878A"/>
    <w:lvl w:ilvl="0" w:tplc="5FBE8A4E">
      <w:start w:val="1"/>
      <w:numFmt w:val="lowerLetter"/>
      <w:lvlText w:val="%1)"/>
      <w:lvlJc w:val="left"/>
      <w:pPr>
        <w:tabs>
          <w:tab w:val="num" w:pos="2340"/>
        </w:tabs>
        <w:ind w:left="2340" w:hanging="360"/>
      </w:pPr>
      <w:rPr>
        <w:rFonts w:hint="default"/>
        <w:b w:val="0"/>
        <w:i w:val="0"/>
        <w:sz w:val="18"/>
        <w:szCs w:val="18"/>
      </w:rPr>
    </w:lvl>
    <w:lvl w:ilvl="1" w:tplc="5114E2B8">
      <w:start w:val="1"/>
      <w:numFmt w:val="decimal"/>
      <w:lvlText w:val="%2."/>
      <w:lvlJc w:val="left"/>
      <w:pPr>
        <w:ind w:left="1575" w:hanging="495"/>
      </w:pPr>
      <w:rPr>
        <w:rFonts w:hint="default"/>
        <w:b w:val="0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9" w15:restartNumberingAfterBreak="0">
    <w:nsid w:val="3A74337F"/>
    <w:multiLevelType w:val="hybridMultilevel"/>
    <w:tmpl w:val="6C78A67E"/>
    <w:lvl w:ilvl="0" w:tplc="65165564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ahoma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3E754C11"/>
    <w:multiLevelType w:val="singleLevel"/>
    <w:tmpl w:val="3C3C3A3A"/>
    <w:lvl w:ilvl="0">
      <w:start w:val="1"/>
      <w:numFmt w:val="upperRoman"/>
      <w:pStyle w:val="Nagwek2"/>
      <w:lvlText w:val="%1."/>
      <w:lvlJc w:val="left"/>
      <w:pPr>
        <w:tabs>
          <w:tab w:val="num" w:pos="4265"/>
        </w:tabs>
        <w:ind w:left="4265" w:hanging="720"/>
      </w:pPr>
      <w:rPr>
        <w:rFonts w:hint="default"/>
      </w:rPr>
    </w:lvl>
  </w:abstractNum>
  <w:abstractNum w:abstractNumId="31" w15:restartNumberingAfterBreak="0">
    <w:nsid w:val="3E812E24"/>
    <w:multiLevelType w:val="hybridMultilevel"/>
    <w:tmpl w:val="AC585A7A"/>
    <w:lvl w:ilvl="0" w:tplc="FAA64062">
      <w:start w:val="2"/>
      <w:numFmt w:val="decimal"/>
      <w:lvlText w:val="9.2.%1."/>
      <w:lvlJc w:val="left"/>
      <w:pPr>
        <w:ind w:left="1211" w:hanging="360"/>
      </w:pPr>
      <w:rPr>
        <w:i w:val="0"/>
      </w:rPr>
    </w:lvl>
    <w:lvl w:ilvl="1" w:tplc="04150019">
      <w:start w:val="1"/>
      <w:numFmt w:val="lowerLetter"/>
      <w:lvlText w:val="%2."/>
      <w:lvlJc w:val="left"/>
      <w:pPr>
        <w:ind w:left="296" w:hanging="360"/>
      </w:pPr>
    </w:lvl>
    <w:lvl w:ilvl="2" w:tplc="0415001B">
      <w:start w:val="1"/>
      <w:numFmt w:val="lowerRoman"/>
      <w:lvlText w:val="%3."/>
      <w:lvlJc w:val="right"/>
      <w:pPr>
        <w:ind w:left="1016" w:hanging="180"/>
      </w:pPr>
    </w:lvl>
    <w:lvl w:ilvl="3" w:tplc="0415000F">
      <w:start w:val="1"/>
      <w:numFmt w:val="decimal"/>
      <w:lvlText w:val="%4."/>
      <w:lvlJc w:val="left"/>
      <w:pPr>
        <w:ind w:left="1736" w:hanging="360"/>
      </w:pPr>
    </w:lvl>
    <w:lvl w:ilvl="4" w:tplc="04150019">
      <w:start w:val="1"/>
      <w:numFmt w:val="lowerLetter"/>
      <w:lvlText w:val="%5."/>
      <w:lvlJc w:val="left"/>
      <w:pPr>
        <w:ind w:left="2456" w:hanging="360"/>
      </w:pPr>
    </w:lvl>
    <w:lvl w:ilvl="5" w:tplc="0415001B">
      <w:start w:val="1"/>
      <w:numFmt w:val="lowerRoman"/>
      <w:lvlText w:val="%6."/>
      <w:lvlJc w:val="right"/>
      <w:pPr>
        <w:ind w:left="3176" w:hanging="180"/>
      </w:pPr>
    </w:lvl>
    <w:lvl w:ilvl="6" w:tplc="0415000F">
      <w:start w:val="1"/>
      <w:numFmt w:val="decimal"/>
      <w:lvlText w:val="%7."/>
      <w:lvlJc w:val="left"/>
      <w:pPr>
        <w:ind w:left="3896" w:hanging="360"/>
      </w:pPr>
    </w:lvl>
    <w:lvl w:ilvl="7" w:tplc="04150019">
      <w:start w:val="1"/>
      <w:numFmt w:val="lowerLetter"/>
      <w:lvlText w:val="%8."/>
      <w:lvlJc w:val="left"/>
      <w:pPr>
        <w:ind w:left="4616" w:hanging="360"/>
      </w:pPr>
    </w:lvl>
    <w:lvl w:ilvl="8" w:tplc="0415001B">
      <w:start w:val="1"/>
      <w:numFmt w:val="lowerRoman"/>
      <w:lvlText w:val="%9."/>
      <w:lvlJc w:val="right"/>
      <w:pPr>
        <w:ind w:left="5336" w:hanging="180"/>
      </w:pPr>
    </w:lvl>
  </w:abstractNum>
  <w:abstractNum w:abstractNumId="32" w15:restartNumberingAfterBreak="0">
    <w:nsid w:val="453D7B6F"/>
    <w:multiLevelType w:val="singleLevel"/>
    <w:tmpl w:val="04150011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3" w15:restartNumberingAfterBreak="0">
    <w:nsid w:val="45A74B7B"/>
    <w:multiLevelType w:val="multilevel"/>
    <w:tmpl w:val="25C681D0"/>
    <w:lvl w:ilvl="0">
      <w:start w:val="22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00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57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995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7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0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99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77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200" w:hanging="1800"/>
      </w:pPr>
      <w:rPr>
        <w:rFonts w:hint="default"/>
      </w:rPr>
    </w:lvl>
  </w:abstractNum>
  <w:abstractNum w:abstractNumId="34" w15:restartNumberingAfterBreak="0">
    <w:nsid w:val="47E73B49"/>
    <w:multiLevelType w:val="hybridMultilevel"/>
    <w:tmpl w:val="5DF03D08"/>
    <w:lvl w:ilvl="0" w:tplc="A11EAB12">
      <w:start w:val="16"/>
      <w:numFmt w:val="decimal"/>
      <w:lvlText w:val="%1)"/>
      <w:lvlJc w:val="left"/>
      <w:pPr>
        <w:ind w:left="765" w:hanging="405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48AB123B"/>
    <w:multiLevelType w:val="multilevel"/>
    <w:tmpl w:val="B36A6100"/>
    <w:name w:val="WW8Num32"/>
    <w:lvl w:ilvl="0">
      <w:start w:val="1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2"/>
      <w:numFmt w:val="decimal"/>
      <w:lvlText w:val="%1.%2."/>
      <w:lvlJc w:val="left"/>
      <w:pPr>
        <w:tabs>
          <w:tab w:val="num" w:pos="1346"/>
        </w:tabs>
        <w:ind w:left="1346" w:hanging="360"/>
      </w:pPr>
      <w:rPr>
        <w:rFonts w:cs="Times New Roman" w:hint="default"/>
      </w:rPr>
    </w:lvl>
    <w:lvl w:ilvl="2">
      <w:start w:val="1"/>
      <w:numFmt w:val="decimal"/>
      <w:lvlText w:val="%2.%3."/>
      <w:lvlJc w:val="left"/>
      <w:pPr>
        <w:tabs>
          <w:tab w:val="num" w:pos="2692"/>
        </w:tabs>
        <w:ind w:left="2692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3678"/>
        </w:tabs>
        <w:ind w:left="3678" w:hanging="72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5024"/>
        </w:tabs>
        <w:ind w:left="5024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6010"/>
        </w:tabs>
        <w:ind w:left="6010" w:hanging="108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7356"/>
        </w:tabs>
        <w:ind w:left="7356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8342"/>
        </w:tabs>
        <w:ind w:left="8342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9688"/>
        </w:tabs>
        <w:ind w:left="9688" w:hanging="1800"/>
      </w:pPr>
      <w:rPr>
        <w:rFonts w:cs="Times New Roman" w:hint="default"/>
      </w:rPr>
    </w:lvl>
  </w:abstractNum>
  <w:abstractNum w:abstractNumId="36" w15:restartNumberingAfterBreak="0">
    <w:nsid w:val="492C52CD"/>
    <w:multiLevelType w:val="multilevel"/>
    <w:tmpl w:val="9E64DA2A"/>
    <w:lvl w:ilvl="0">
      <w:start w:val="20"/>
      <w:numFmt w:val="decimal"/>
      <w:lvlText w:val="%1.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>
      <w:start w:val="1"/>
      <w:numFmt w:val="decimal"/>
      <w:lvlText w:val="18.%2."/>
      <w:lvlJc w:val="left"/>
      <w:pPr>
        <w:tabs>
          <w:tab w:val="num" w:pos="1146"/>
        </w:tabs>
        <w:ind w:left="861" w:hanging="435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572"/>
        </w:tabs>
        <w:ind w:left="1572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tabs>
          <w:tab w:val="num" w:pos="1998"/>
        </w:tabs>
        <w:ind w:left="1998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784"/>
        </w:tabs>
        <w:ind w:left="278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10"/>
        </w:tabs>
        <w:ind w:left="321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96"/>
        </w:tabs>
        <w:ind w:left="399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422"/>
        </w:tabs>
        <w:ind w:left="4422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208"/>
        </w:tabs>
        <w:ind w:left="5208" w:hanging="1800"/>
      </w:pPr>
      <w:rPr>
        <w:rFonts w:hint="default"/>
      </w:rPr>
    </w:lvl>
  </w:abstractNum>
  <w:abstractNum w:abstractNumId="37" w15:restartNumberingAfterBreak="0">
    <w:nsid w:val="4D0F7FB5"/>
    <w:multiLevelType w:val="hybridMultilevel"/>
    <w:tmpl w:val="1BA2843C"/>
    <w:lvl w:ilvl="0" w:tplc="36AA840C">
      <w:start w:val="1"/>
      <w:numFmt w:val="decimal"/>
      <w:lvlText w:val="%1."/>
      <w:lvlJc w:val="left"/>
      <w:pPr>
        <w:ind w:left="930" w:hanging="570"/>
      </w:pPr>
      <w:rPr>
        <w:rFonts w:hint="default"/>
      </w:rPr>
    </w:lvl>
    <w:lvl w:ilvl="1" w:tplc="A54604F4">
      <w:start w:val="1"/>
      <w:numFmt w:val="bullet"/>
      <w:lvlText w:val=""/>
      <w:lvlJc w:val="left"/>
      <w:pPr>
        <w:tabs>
          <w:tab w:val="num" w:pos="2466"/>
        </w:tabs>
        <w:ind w:left="2466" w:hanging="1386"/>
      </w:pPr>
      <w:rPr>
        <w:rFonts w:ascii="Wingdings" w:hAnsi="Wingdings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516140A9"/>
    <w:multiLevelType w:val="multilevel"/>
    <w:tmpl w:val="2D2085B6"/>
    <w:lvl w:ilvl="0">
      <w:start w:val="22"/>
      <w:numFmt w:val="decimal"/>
      <w:lvlText w:val="%1"/>
      <w:lvlJc w:val="left"/>
      <w:pPr>
        <w:ind w:left="420" w:hanging="420"/>
      </w:pPr>
      <w:rPr>
        <w:rFonts w:ascii="Times New Roman" w:hAnsi="Times New Roman" w:hint="default"/>
        <w:sz w:val="24"/>
      </w:rPr>
    </w:lvl>
    <w:lvl w:ilvl="1">
      <w:start w:val="4"/>
      <w:numFmt w:val="decimal"/>
      <w:lvlText w:val="%1.%2"/>
      <w:lvlJc w:val="left"/>
      <w:pPr>
        <w:ind w:left="420" w:hanging="420"/>
      </w:pPr>
      <w:rPr>
        <w:rFonts w:ascii="Verdana" w:hAnsi="Verdana" w:hint="default"/>
        <w:sz w:val="16"/>
        <w:szCs w:val="16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ascii="Times New Roman" w:hAnsi="Times New Roman" w:hint="default"/>
        <w:sz w:val="24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ascii="Times New Roman" w:hAnsi="Times New Roman" w:hint="default"/>
        <w:sz w:val="24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ascii="Times New Roman" w:hAnsi="Times New Roman" w:hint="default"/>
        <w:sz w:val="24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ascii="Times New Roman" w:hAnsi="Times New Roman" w:hint="default"/>
        <w:sz w:val="24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ascii="Times New Roman" w:hAnsi="Times New Roman" w:hint="default"/>
        <w:sz w:val="24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ascii="Times New Roman" w:hAnsi="Times New Roman" w:hint="default"/>
        <w:sz w:val="24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ascii="Times New Roman" w:hAnsi="Times New Roman" w:hint="default"/>
        <w:sz w:val="24"/>
      </w:rPr>
    </w:lvl>
  </w:abstractNum>
  <w:abstractNum w:abstractNumId="39" w15:restartNumberingAfterBreak="0">
    <w:nsid w:val="57AA4A3C"/>
    <w:multiLevelType w:val="hybridMultilevel"/>
    <w:tmpl w:val="428C674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58E6446A"/>
    <w:multiLevelType w:val="multilevel"/>
    <w:tmpl w:val="E686511E"/>
    <w:name w:val="WW8Num412"/>
    <w:lvl w:ilvl="0">
      <w:start w:val="23"/>
      <w:numFmt w:val="decimal"/>
      <w:lvlText w:val="%1."/>
      <w:lvlJc w:val="left"/>
      <w:pPr>
        <w:tabs>
          <w:tab w:val="num" w:pos="435"/>
        </w:tabs>
        <w:ind w:left="435" w:hanging="435"/>
      </w:pPr>
      <w:rPr>
        <w:rFonts w:cs="Times New Roman" w:hint="default"/>
        <w:i w:val="0"/>
        <w:iCs w:val="0"/>
      </w:rPr>
    </w:lvl>
    <w:lvl w:ilvl="1">
      <w:start w:val="2"/>
      <w:numFmt w:val="decimal"/>
      <w:lvlText w:val="12.%2."/>
      <w:lvlJc w:val="left"/>
      <w:pPr>
        <w:tabs>
          <w:tab w:val="num" w:pos="861"/>
        </w:tabs>
        <w:ind w:left="861" w:hanging="435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1572"/>
        </w:tabs>
        <w:ind w:left="1572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998"/>
        </w:tabs>
        <w:ind w:left="1998" w:hanging="72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784"/>
        </w:tabs>
        <w:ind w:left="2784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3210"/>
        </w:tabs>
        <w:ind w:left="3210" w:hanging="108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96"/>
        </w:tabs>
        <w:ind w:left="3996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422"/>
        </w:tabs>
        <w:ind w:left="4422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208"/>
        </w:tabs>
        <w:ind w:left="5208" w:hanging="1800"/>
      </w:pPr>
      <w:rPr>
        <w:rFonts w:cs="Times New Roman" w:hint="default"/>
      </w:rPr>
    </w:lvl>
  </w:abstractNum>
  <w:abstractNum w:abstractNumId="41" w15:restartNumberingAfterBreak="0">
    <w:nsid w:val="5E9A05E7"/>
    <w:multiLevelType w:val="hybridMultilevel"/>
    <w:tmpl w:val="2E365512"/>
    <w:lvl w:ilvl="0" w:tplc="691CD6D2">
      <w:start w:val="8"/>
      <w:numFmt w:val="decimal"/>
      <w:lvlText w:val="9.%1."/>
      <w:lvlJc w:val="left"/>
      <w:pPr>
        <w:ind w:left="1211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5EB173D2"/>
    <w:multiLevelType w:val="hybridMultilevel"/>
    <w:tmpl w:val="432672DC"/>
    <w:lvl w:ilvl="0" w:tplc="5464DC0C">
      <w:start w:val="1"/>
      <w:numFmt w:val="decimal"/>
      <w:lvlText w:val="%1."/>
      <w:lvlJc w:val="left"/>
      <w:rPr>
        <w:rFonts w:ascii="Verdana" w:hAnsi="Verdana" w:cs="Verdana" w:hint="default"/>
        <w:b w:val="0"/>
        <w:bCs w:val="0"/>
        <w:i w:val="0"/>
        <w:iCs w:val="0"/>
        <w:caps w:val="0"/>
        <w:strike w:val="0"/>
        <w:dstrike w:val="0"/>
        <w:vanish w:val="0"/>
        <w:color w:val="000000"/>
        <w:sz w:val="16"/>
        <w:szCs w:val="16"/>
        <w:vertAlign w:val="baseline"/>
      </w:rPr>
    </w:lvl>
    <w:lvl w:ilvl="1" w:tplc="04150019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  <w:rPr>
        <w:rFonts w:cs="Times New Roman"/>
      </w:rPr>
    </w:lvl>
  </w:abstractNum>
  <w:abstractNum w:abstractNumId="43" w15:restartNumberingAfterBreak="0">
    <w:nsid w:val="5F0C2B23"/>
    <w:multiLevelType w:val="hybridMultilevel"/>
    <w:tmpl w:val="1680812A"/>
    <w:lvl w:ilvl="0" w:tplc="F6E42AFE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B308A662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ECFC0EC6">
      <w:start w:val="3"/>
      <w:numFmt w:val="decimal"/>
      <w:lvlText w:val="%3."/>
      <w:lvlJc w:val="left"/>
      <w:pPr>
        <w:tabs>
          <w:tab w:val="num" w:pos="2340"/>
        </w:tabs>
        <w:ind w:left="2340" w:hanging="360"/>
      </w:pPr>
      <w:rPr>
        <w:rFonts w:hint="default"/>
        <w:b w:val="0"/>
        <w:color w:val="auto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4" w15:restartNumberingAfterBreak="0">
    <w:nsid w:val="5FE0610A"/>
    <w:multiLevelType w:val="multilevel"/>
    <w:tmpl w:val="FC060688"/>
    <w:lvl w:ilvl="0">
      <w:start w:val="23"/>
      <w:numFmt w:val="decimal"/>
      <w:lvlText w:val="%1."/>
      <w:lvlJc w:val="left"/>
      <w:pPr>
        <w:ind w:left="405" w:hanging="40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47" w:hanging="405"/>
      </w:pPr>
      <w:rPr>
        <w:rFonts w:hint="default"/>
      </w:rPr>
    </w:lvl>
    <w:lvl w:ilvl="2">
      <w:start w:val="1"/>
      <w:numFmt w:val="lowerLetter"/>
      <w:lvlText w:val="%3)"/>
      <w:lvlJc w:val="left"/>
      <w:pPr>
        <w:ind w:left="1004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146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79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932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434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576" w:hanging="1440"/>
      </w:pPr>
      <w:rPr>
        <w:rFonts w:hint="default"/>
      </w:rPr>
    </w:lvl>
  </w:abstractNum>
  <w:abstractNum w:abstractNumId="45" w15:restartNumberingAfterBreak="0">
    <w:nsid w:val="62A64F36"/>
    <w:multiLevelType w:val="multilevel"/>
    <w:tmpl w:val="8342F140"/>
    <w:lvl w:ilvl="0">
      <w:start w:val="9"/>
      <w:numFmt w:val="decimal"/>
      <w:lvlText w:val="%1"/>
      <w:lvlJc w:val="left"/>
      <w:pPr>
        <w:ind w:left="405" w:hanging="40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65" w:hanging="40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1440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16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320" w:hanging="1440"/>
      </w:pPr>
      <w:rPr>
        <w:rFonts w:hint="default"/>
      </w:rPr>
    </w:lvl>
  </w:abstractNum>
  <w:abstractNum w:abstractNumId="46" w15:restartNumberingAfterBreak="0">
    <w:nsid w:val="630469E3"/>
    <w:multiLevelType w:val="hybridMultilevel"/>
    <w:tmpl w:val="3E9082A4"/>
    <w:lvl w:ilvl="0" w:tplc="7C903C50">
      <w:start w:val="1"/>
      <w:numFmt w:val="decimal"/>
      <w:lvlText w:val="%1."/>
      <w:lvlJc w:val="left"/>
      <w:pPr>
        <w:ind w:left="1065" w:hanging="705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6E266583"/>
    <w:multiLevelType w:val="multilevel"/>
    <w:tmpl w:val="211A5C92"/>
    <w:lvl w:ilvl="0">
      <w:start w:val="9"/>
      <w:numFmt w:val="decimal"/>
      <w:lvlText w:val="%1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90" w:hanging="36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ind w:left="1380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ind w:left="1710" w:hanging="720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ind w:left="2040" w:hanging="720"/>
      </w:pPr>
      <w:rPr>
        <w:rFonts w:hint="default"/>
        <w:b/>
      </w:rPr>
    </w:lvl>
    <w:lvl w:ilvl="5">
      <w:start w:val="1"/>
      <w:numFmt w:val="decimal"/>
      <w:lvlText w:val="%1.%2.%3.%4.%5.%6"/>
      <w:lvlJc w:val="left"/>
      <w:pPr>
        <w:ind w:left="2730" w:hanging="1080"/>
      </w:pPr>
      <w:rPr>
        <w:rFonts w:hint="default"/>
        <w:b/>
      </w:rPr>
    </w:lvl>
    <w:lvl w:ilvl="6">
      <w:start w:val="1"/>
      <w:numFmt w:val="decimal"/>
      <w:lvlText w:val="%1.%2.%3.%4.%5.%6.%7"/>
      <w:lvlJc w:val="left"/>
      <w:pPr>
        <w:ind w:left="3060" w:hanging="1080"/>
      </w:pPr>
      <w:rPr>
        <w:rFonts w:hint="default"/>
        <w:b/>
      </w:rPr>
    </w:lvl>
    <w:lvl w:ilvl="7">
      <w:start w:val="1"/>
      <w:numFmt w:val="decimal"/>
      <w:lvlText w:val="%1.%2.%3.%4.%5.%6.%7.%8"/>
      <w:lvlJc w:val="left"/>
      <w:pPr>
        <w:ind w:left="3750" w:hanging="1440"/>
      </w:pPr>
      <w:rPr>
        <w:rFonts w:hint="default"/>
        <w:b/>
      </w:rPr>
    </w:lvl>
    <w:lvl w:ilvl="8">
      <w:start w:val="1"/>
      <w:numFmt w:val="decimal"/>
      <w:lvlText w:val="%1.%2.%3.%4.%5.%6.%7.%8.%9"/>
      <w:lvlJc w:val="left"/>
      <w:pPr>
        <w:ind w:left="4080" w:hanging="1440"/>
      </w:pPr>
      <w:rPr>
        <w:rFonts w:hint="default"/>
        <w:b/>
      </w:rPr>
    </w:lvl>
  </w:abstractNum>
  <w:abstractNum w:abstractNumId="48" w15:restartNumberingAfterBreak="0">
    <w:nsid w:val="720444AC"/>
    <w:multiLevelType w:val="singleLevel"/>
    <w:tmpl w:val="041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49" w15:restartNumberingAfterBreak="0">
    <w:nsid w:val="74036C60"/>
    <w:multiLevelType w:val="hybridMultilevel"/>
    <w:tmpl w:val="CB52C092"/>
    <w:lvl w:ilvl="0" w:tplc="B344E39E">
      <w:start w:val="25"/>
      <w:numFmt w:val="bullet"/>
      <w:lvlText w:val="-"/>
      <w:lvlJc w:val="left"/>
      <w:pPr>
        <w:tabs>
          <w:tab w:val="num" w:pos="1068"/>
        </w:tabs>
        <w:ind w:left="1068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50" w15:restartNumberingAfterBreak="0">
    <w:nsid w:val="74CE50B1"/>
    <w:multiLevelType w:val="multilevel"/>
    <w:tmpl w:val="CFAA5EE6"/>
    <w:lvl w:ilvl="0">
      <w:start w:val="9"/>
      <w:numFmt w:val="decimal"/>
      <w:lvlText w:val="%1."/>
      <w:lvlJc w:val="left"/>
      <w:pPr>
        <w:ind w:left="502" w:hanging="360"/>
      </w:pPr>
    </w:lvl>
    <w:lvl w:ilvl="1">
      <w:start w:val="3"/>
      <w:numFmt w:val="decimal"/>
      <w:lvlText w:val="%1.%2."/>
      <w:lvlJc w:val="left"/>
      <w:pPr>
        <w:ind w:left="1080" w:hanging="720"/>
      </w:pPr>
    </w:lvl>
    <w:lvl w:ilvl="2">
      <w:start w:val="1"/>
      <w:numFmt w:val="decimal"/>
      <w:lvlText w:val="%1.%2.%3."/>
      <w:lvlJc w:val="left"/>
      <w:pPr>
        <w:ind w:left="1440" w:hanging="720"/>
      </w:pPr>
    </w:lvl>
    <w:lvl w:ilvl="3">
      <w:start w:val="1"/>
      <w:numFmt w:val="decimal"/>
      <w:lvlText w:val="%1.%2.%3.%4."/>
      <w:lvlJc w:val="left"/>
      <w:pPr>
        <w:ind w:left="2160" w:hanging="1080"/>
      </w:pPr>
    </w:lvl>
    <w:lvl w:ilvl="4">
      <w:start w:val="1"/>
      <w:numFmt w:val="decimal"/>
      <w:lvlText w:val="%1.%2.%3.%4.%5."/>
      <w:lvlJc w:val="left"/>
      <w:pPr>
        <w:ind w:left="2520" w:hanging="1080"/>
      </w:pPr>
    </w:lvl>
    <w:lvl w:ilvl="5">
      <w:start w:val="1"/>
      <w:numFmt w:val="decimal"/>
      <w:lvlText w:val="%1.%2.%3.%4.%5.%6."/>
      <w:lvlJc w:val="left"/>
      <w:pPr>
        <w:ind w:left="3240" w:hanging="1440"/>
      </w:pPr>
    </w:lvl>
    <w:lvl w:ilvl="6">
      <w:start w:val="1"/>
      <w:numFmt w:val="decimal"/>
      <w:lvlText w:val="%1.%2.%3.%4.%5.%6.%7."/>
      <w:lvlJc w:val="left"/>
      <w:pPr>
        <w:ind w:left="3600" w:hanging="1440"/>
      </w:pPr>
    </w:lvl>
    <w:lvl w:ilvl="7">
      <w:start w:val="1"/>
      <w:numFmt w:val="decimal"/>
      <w:lvlText w:val="%1.%2.%3.%4.%5.%6.%7.%8."/>
      <w:lvlJc w:val="left"/>
      <w:pPr>
        <w:ind w:left="4320" w:hanging="1800"/>
      </w:pPr>
    </w:lvl>
    <w:lvl w:ilvl="8">
      <w:start w:val="1"/>
      <w:numFmt w:val="decimal"/>
      <w:lvlText w:val="%1.%2.%3.%4.%5.%6.%7.%8.%9."/>
      <w:lvlJc w:val="left"/>
      <w:pPr>
        <w:ind w:left="5040" w:hanging="2160"/>
      </w:pPr>
    </w:lvl>
  </w:abstractNum>
  <w:abstractNum w:abstractNumId="51" w15:restartNumberingAfterBreak="0">
    <w:nsid w:val="75656E74"/>
    <w:multiLevelType w:val="hybridMultilevel"/>
    <w:tmpl w:val="07AEE8A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2" w15:restartNumberingAfterBreak="0">
    <w:nsid w:val="7955756F"/>
    <w:multiLevelType w:val="singleLevel"/>
    <w:tmpl w:val="04150011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53" w15:restartNumberingAfterBreak="0">
    <w:nsid w:val="7CD375D5"/>
    <w:multiLevelType w:val="singleLevel"/>
    <w:tmpl w:val="F888177C"/>
    <w:lvl w:ilvl="0">
      <w:start w:val="1"/>
      <w:numFmt w:val="decimal"/>
      <w:lvlText w:val="%1)"/>
      <w:lvlJc w:val="left"/>
      <w:pPr>
        <w:tabs>
          <w:tab w:val="num" w:pos="840"/>
        </w:tabs>
        <w:ind w:left="840" w:hanging="480"/>
      </w:pPr>
      <w:rPr>
        <w:rFonts w:hint="default"/>
        <w:b w:val="0"/>
      </w:rPr>
    </w:lvl>
  </w:abstractNum>
  <w:abstractNum w:abstractNumId="54" w15:restartNumberingAfterBreak="0">
    <w:nsid w:val="7F733B71"/>
    <w:multiLevelType w:val="multilevel"/>
    <w:tmpl w:val="39A01BEE"/>
    <w:lvl w:ilvl="0">
      <w:start w:val="3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num w:numId="1" w16cid:durableId="43725282">
    <w:abstractNumId w:val="36"/>
  </w:num>
  <w:num w:numId="2" w16cid:durableId="1044601006">
    <w:abstractNumId w:val="42"/>
  </w:num>
  <w:num w:numId="3" w16cid:durableId="410279012">
    <w:abstractNumId w:val="30"/>
  </w:num>
  <w:num w:numId="4" w16cid:durableId="815410679">
    <w:abstractNumId w:val="26"/>
  </w:num>
  <w:num w:numId="5" w16cid:durableId="174614547">
    <w:abstractNumId w:val="19"/>
  </w:num>
  <w:num w:numId="6" w16cid:durableId="1142692295">
    <w:abstractNumId w:val="33"/>
  </w:num>
  <w:num w:numId="7" w16cid:durableId="213277217">
    <w:abstractNumId w:val="38"/>
  </w:num>
  <w:num w:numId="8" w16cid:durableId="565067942">
    <w:abstractNumId w:val="23"/>
  </w:num>
  <w:num w:numId="9" w16cid:durableId="2058430350">
    <w:abstractNumId w:val="49"/>
  </w:num>
  <w:num w:numId="10" w16cid:durableId="503935260">
    <w:abstractNumId w:val="54"/>
  </w:num>
  <w:num w:numId="11" w16cid:durableId="1249921858">
    <w:abstractNumId w:val="20"/>
  </w:num>
  <w:num w:numId="12" w16cid:durableId="884366947">
    <w:abstractNumId w:val="52"/>
  </w:num>
  <w:num w:numId="13" w16cid:durableId="1249969372">
    <w:abstractNumId w:val="53"/>
  </w:num>
  <w:num w:numId="14" w16cid:durableId="880828177">
    <w:abstractNumId w:val="13"/>
  </w:num>
  <w:num w:numId="15" w16cid:durableId="303975806">
    <w:abstractNumId w:val="27"/>
  </w:num>
  <w:num w:numId="16" w16cid:durableId="1874417673">
    <w:abstractNumId w:val="32"/>
  </w:num>
  <w:num w:numId="17" w16cid:durableId="1181822780">
    <w:abstractNumId w:val="48"/>
  </w:num>
  <w:num w:numId="18" w16cid:durableId="1799908494">
    <w:abstractNumId w:val="22"/>
  </w:num>
  <w:num w:numId="19" w16cid:durableId="632250808">
    <w:abstractNumId w:val="14"/>
  </w:num>
  <w:num w:numId="20" w16cid:durableId="1866824702">
    <w:abstractNumId w:val="17"/>
  </w:num>
  <w:num w:numId="21" w16cid:durableId="2019303788">
    <w:abstractNumId w:val="43"/>
  </w:num>
  <w:num w:numId="22" w16cid:durableId="1062412277">
    <w:abstractNumId w:val="18"/>
  </w:num>
  <w:num w:numId="23" w16cid:durableId="349912912">
    <w:abstractNumId w:val="47"/>
  </w:num>
  <w:num w:numId="24" w16cid:durableId="855273563">
    <w:abstractNumId w:val="45"/>
  </w:num>
  <w:num w:numId="25" w16cid:durableId="613905796">
    <w:abstractNumId w:val="21"/>
  </w:num>
  <w:num w:numId="26" w16cid:durableId="1337852627">
    <w:abstractNumId w:val="31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 w16cid:durableId="1900096906">
    <w:abstractNumId w:val="50"/>
    <w:lvlOverride w:ilvl="0">
      <w:startOverride w:val="9"/>
    </w:lvlOverride>
    <w:lvlOverride w:ilvl="1">
      <w:startOverride w:val="3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 w16cid:durableId="833300231">
    <w:abstractNumId w:val="3"/>
  </w:num>
  <w:num w:numId="29" w16cid:durableId="113990238">
    <w:abstractNumId w:val="8"/>
  </w:num>
  <w:num w:numId="30" w16cid:durableId="716392449">
    <w:abstractNumId w:val="2"/>
  </w:num>
  <w:num w:numId="31" w16cid:durableId="254630312">
    <w:abstractNumId w:val="41"/>
  </w:num>
  <w:num w:numId="32" w16cid:durableId="1040545505">
    <w:abstractNumId w:val="11"/>
  </w:num>
  <w:num w:numId="33" w16cid:durableId="1904025278">
    <w:abstractNumId w:val="28"/>
  </w:num>
  <w:num w:numId="34" w16cid:durableId="1783651373">
    <w:abstractNumId w:val="44"/>
  </w:num>
  <w:num w:numId="35" w16cid:durableId="477497809">
    <w:abstractNumId w:val="16"/>
  </w:num>
  <w:num w:numId="36" w16cid:durableId="242493381">
    <w:abstractNumId w:val="51"/>
  </w:num>
  <w:num w:numId="37" w16cid:durableId="621111982">
    <w:abstractNumId w:val="15"/>
  </w:num>
  <w:num w:numId="38" w16cid:durableId="1596668054">
    <w:abstractNumId w:val="9"/>
  </w:num>
  <w:num w:numId="39" w16cid:durableId="529218784">
    <w:abstractNumId w:val="25"/>
  </w:num>
  <w:num w:numId="40" w16cid:durableId="912010920">
    <w:abstractNumId w:val="39"/>
  </w:num>
  <w:num w:numId="41" w16cid:durableId="1145509984">
    <w:abstractNumId w:val="34"/>
  </w:num>
  <w:num w:numId="42" w16cid:durableId="276985137">
    <w:abstractNumId w:val="4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 w16cid:durableId="147938956">
    <w:abstractNumId w:val="37"/>
  </w:num>
  <w:num w:numId="44" w16cid:durableId="1079711442">
    <w:abstractNumId w:val="12"/>
  </w:num>
  <w:num w:numId="45" w16cid:durableId="1510678578">
    <w:abstractNumId w:val="24"/>
  </w:num>
  <w:num w:numId="46" w16cid:durableId="609239919">
    <w:abstractNumId w:val="29"/>
  </w:num>
  <w:num w:numId="47" w16cid:durableId="900556770">
    <w:abstractNumId w:val="10"/>
  </w:num>
  <w:numIdMacAtCleanup w:val="4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81"/>
  <w:drawingGridVerticalSpacing w:val="181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41932"/>
    <w:rsid w:val="0000347E"/>
    <w:rsid w:val="00005154"/>
    <w:rsid w:val="000065EB"/>
    <w:rsid w:val="000066DD"/>
    <w:rsid w:val="0000674B"/>
    <w:rsid w:val="00006898"/>
    <w:rsid w:val="00006D71"/>
    <w:rsid w:val="0000719E"/>
    <w:rsid w:val="00016153"/>
    <w:rsid w:val="00023049"/>
    <w:rsid w:val="000231AC"/>
    <w:rsid w:val="000239D4"/>
    <w:rsid w:val="00023F47"/>
    <w:rsid w:val="00025659"/>
    <w:rsid w:val="00025794"/>
    <w:rsid w:val="00026E3B"/>
    <w:rsid w:val="00027CE9"/>
    <w:rsid w:val="00033D20"/>
    <w:rsid w:val="00033E37"/>
    <w:rsid w:val="0003703F"/>
    <w:rsid w:val="000379F7"/>
    <w:rsid w:val="00041617"/>
    <w:rsid w:val="00042263"/>
    <w:rsid w:val="00042B17"/>
    <w:rsid w:val="00044B6B"/>
    <w:rsid w:val="00047EF2"/>
    <w:rsid w:val="00054BF5"/>
    <w:rsid w:val="00055851"/>
    <w:rsid w:val="0005733C"/>
    <w:rsid w:val="00061F88"/>
    <w:rsid w:val="00063849"/>
    <w:rsid w:val="000675E7"/>
    <w:rsid w:val="00070743"/>
    <w:rsid w:val="0007083F"/>
    <w:rsid w:val="000726CE"/>
    <w:rsid w:val="00074017"/>
    <w:rsid w:val="000742C5"/>
    <w:rsid w:val="0007488E"/>
    <w:rsid w:val="00075847"/>
    <w:rsid w:val="00080D85"/>
    <w:rsid w:val="000839BD"/>
    <w:rsid w:val="00084151"/>
    <w:rsid w:val="000858B3"/>
    <w:rsid w:val="00090A82"/>
    <w:rsid w:val="000970DD"/>
    <w:rsid w:val="000A0528"/>
    <w:rsid w:val="000A14D0"/>
    <w:rsid w:val="000A1940"/>
    <w:rsid w:val="000A1981"/>
    <w:rsid w:val="000A27ED"/>
    <w:rsid w:val="000A3133"/>
    <w:rsid w:val="000A3AB9"/>
    <w:rsid w:val="000A3BB7"/>
    <w:rsid w:val="000A417F"/>
    <w:rsid w:val="000A626A"/>
    <w:rsid w:val="000A660B"/>
    <w:rsid w:val="000B0B94"/>
    <w:rsid w:val="000B0FF6"/>
    <w:rsid w:val="000B2EE7"/>
    <w:rsid w:val="000B37AC"/>
    <w:rsid w:val="000B3E23"/>
    <w:rsid w:val="000C152C"/>
    <w:rsid w:val="000C1FE3"/>
    <w:rsid w:val="000C3646"/>
    <w:rsid w:val="000D40FD"/>
    <w:rsid w:val="000D61C3"/>
    <w:rsid w:val="000E00C6"/>
    <w:rsid w:val="000E05B9"/>
    <w:rsid w:val="000E05C1"/>
    <w:rsid w:val="000E18DD"/>
    <w:rsid w:val="000E4E2A"/>
    <w:rsid w:val="000E7F53"/>
    <w:rsid w:val="00101170"/>
    <w:rsid w:val="0010294D"/>
    <w:rsid w:val="00102A85"/>
    <w:rsid w:val="00102C0C"/>
    <w:rsid w:val="00103155"/>
    <w:rsid w:val="00104CE0"/>
    <w:rsid w:val="001054D9"/>
    <w:rsid w:val="00114AAA"/>
    <w:rsid w:val="00114EE9"/>
    <w:rsid w:val="00115D22"/>
    <w:rsid w:val="001201D6"/>
    <w:rsid w:val="001218E1"/>
    <w:rsid w:val="00122276"/>
    <w:rsid w:val="00126E65"/>
    <w:rsid w:val="00131262"/>
    <w:rsid w:val="00134702"/>
    <w:rsid w:val="001357B0"/>
    <w:rsid w:val="00135BB5"/>
    <w:rsid w:val="00136D09"/>
    <w:rsid w:val="00137870"/>
    <w:rsid w:val="001405D1"/>
    <w:rsid w:val="00140DF0"/>
    <w:rsid w:val="00143610"/>
    <w:rsid w:val="0014366A"/>
    <w:rsid w:val="00145F79"/>
    <w:rsid w:val="0014707D"/>
    <w:rsid w:val="00153AD5"/>
    <w:rsid w:val="001568FB"/>
    <w:rsid w:val="00157704"/>
    <w:rsid w:val="0016212F"/>
    <w:rsid w:val="00162505"/>
    <w:rsid w:val="00162560"/>
    <w:rsid w:val="00164656"/>
    <w:rsid w:val="00164F38"/>
    <w:rsid w:val="00165D29"/>
    <w:rsid w:val="001720B9"/>
    <w:rsid w:val="001728F4"/>
    <w:rsid w:val="0017416A"/>
    <w:rsid w:val="00174344"/>
    <w:rsid w:val="001816EE"/>
    <w:rsid w:val="001866AD"/>
    <w:rsid w:val="00191FF7"/>
    <w:rsid w:val="00192C7B"/>
    <w:rsid w:val="00194CF3"/>
    <w:rsid w:val="00197122"/>
    <w:rsid w:val="001979DB"/>
    <w:rsid w:val="001A1117"/>
    <w:rsid w:val="001A2E6E"/>
    <w:rsid w:val="001A4C70"/>
    <w:rsid w:val="001A5611"/>
    <w:rsid w:val="001B000A"/>
    <w:rsid w:val="001B3135"/>
    <w:rsid w:val="001B65FF"/>
    <w:rsid w:val="001C12C8"/>
    <w:rsid w:val="001C256F"/>
    <w:rsid w:val="001C33AC"/>
    <w:rsid w:val="001C3C1E"/>
    <w:rsid w:val="001C4E52"/>
    <w:rsid w:val="001C67DA"/>
    <w:rsid w:val="001C7926"/>
    <w:rsid w:val="001C7C3F"/>
    <w:rsid w:val="001D6CF9"/>
    <w:rsid w:val="001E314A"/>
    <w:rsid w:val="001E319E"/>
    <w:rsid w:val="001E6C02"/>
    <w:rsid w:val="001E6F19"/>
    <w:rsid w:val="001F1C7C"/>
    <w:rsid w:val="001F3802"/>
    <w:rsid w:val="001F4FD3"/>
    <w:rsid w:val="001F516F"/>
    <w:rsid w:val="001F51AB"/>
    <w:rsid w:val="001F60E2"/>
    <w:rsid w:val="001F6ECF"/>
    <w:rsid w:val="002013CA"/>
    <w:rsid w:val="00204600"/>
    <w:rsid w:val="00205194"/>
    <w:rsid w:val="002060F1"/>
    <w:rsid w:val="0021097F"/>
    <w:rsid w:val="00211D44"/>
    <w:rsid w:val="00212315"/>
    <w:rsid w:val="00213968"/>
    <w:rsid w:val="002232E2"/>
    <w:rsid w:val="00223750"/>
    <w:rsid w:val="002248A3"/>
    <w:rsid w:val="00224C77"/>
    <w:rsid w:val="00225324"/>
    <w:rsid w:val="00226348"/>
    <w:rsid w:val="00227E39"/>
    <w:rsid w:val="00233770"/>
    <w:rsid w:val="00233EC8"/>
    <w:rsid w:val="0023487A"/>
    <w:rsid w:val="00235B00"/>
    <w:rsid w:val="00241C6C"/>
    <w:rsid w:val="002447F6"/>
    <w:rsid w:val="00246A11"/>
    <w:rsid w:val="00252051"/>
    <w:rsid w:val="00253D91"/>
    <w:rsid w:val="00255734"/>
    <w:rsid w:val="00256EDD"/>
    <w:rsid w:val="0025734D"/>
    <w:rsid w:val="00257369"/>
    <w:rsid w:val="00261B89"/>
    <w:rsid w:val="0026568F"/>
    <w:rsid w:val="0026697F"/>
    <w:rsid w:val="0026706B"/>
    <w:rsid w:val="002678AB"/>
    <w:rsid w:val="002678FF"/>
    <w:rsid w:val="00271D38"/>
    <w:rsid w:val="00272E2B"/>
    <w:rsid w:val="002813E3"/>
    <w:rsid w:val="002814D4"/>
    <w:rsid w:val="002837ED"/>
    <w:rsid w:val="002953C0"/>
    <w:rsid w:val="002A2237"/>
    <w:rsid w:val="002A2640"/>
    <w:rsid w:val="002A4CEF"/>
    <w:rsid w:val="002A55A9"/>
    <w:rsid w:val="002A5876"/>
    <w:rsid w:val="002A7F4E"/>
    <w:rsid w:val="002B6740"/>
    <w:rsid w:val="002C49D9"/>
    <w:rsid w:val="002C6255"/>
    <w:rsid w:val="002C6B65"/>
    <w:rsid w:val="002C75A5"/>
    <w:rsid w:val="002D201A"/>
    <w:rsid w:val="002D645D"/>
    <w:rsid w:val="002D67E0"/>
    <w:rsid w:val="002D6BEA"/>
    <w:rsid w:val="002D74BE"/>
    <w:rsid w:val="002D7AED"/>
    <w:rsid w:val="002E0111"/>
    <w:rsid w:val="002E0A89"/>
    <w:rsid w:val="002E20B6"/>
    <w:rsid w:val="002E27FD"/>
    <w:rsid w:val="002E3205"/>
    <w:rsid w:val="002F0291"/>
    <w:rsid w:val="002F16D6"/>
    <w:rsid w:val="002F26C4"/>
    <w:rsid w:val="002F294C"/>
    <w:rsid w:val="002F79CA"/>
    <w:rsid w:val="00302515"/>
    <w:rsid w:val="00302B07"/>
    <w:rsid w:val="00305952"/>
    <w:rsid w:val="003062AC"/>
    <w:rsid w:val="00310A34"/>
    <w:rsid w:val="0031370D"/>
    <w:rsid w:val="00313888"/>
    <w:rsid w:val="00315240"/>
    <w:rsid w:val="0031567C"/>
    <w:rsid w:val="00320DC8"/>
    <w:rsid w:val="00324225"/>
    <w:rsid w:val="00325720"/>
    <w:rsid w:val="00325FB0"/>
    <w:rsid w:val="00330A77"/>
    <w:rsid w:val="00331D6C"/>
    <w:rsid w:val="0033364D"/>
    <w:rsid w:val="00333E3F"/>
    <w:rsid w:val="00333F61"/>
    <w:rsid w:val="00334999"/>
    <w:rsid w:val="00336158"/>
    <w:rsid w:val="00340CA5"/>
    <w:rsid w:val="00341028"/>
    <w:rsid w:val="00341A0D"/>
    <w:rsid w:val="003429D7"/>
    <w:rsid w:val="0034468C"/>
    <w:rsid w:val="00346CB9"/>
    <w:rsid w:val="00350282"/>
    <w:rsid w:val="00351E47"/>
    <w:rsid w:val="00353E34"/>
    <w:rsid w:val="00354735"/>
    <w:rsid w:val="003600E2"/>
    <w:rsid w:val="00362C90"/>
    <w:rsid w:val="00364AEE"/>
    <w:rsid w:val="00365834"/>
    <w:rsid w:val="00366630"/>
    <w:rsid w:val="00367880"/>
    <w:rsid w:val="00367A44"/>
    <w:rsid w:val="003809D8"/>
    <w:rsid w:val="00382285"/>
    <w:rsid w:val="00382504"/>
    <w:rsid w:val="00383D3C"/>
    <w:rsid w:val="00386C8E"/>
    <w:rsid w:val="00387243"/>
    <w:rsid w:val="00392B0F"/>
    <w:rsid w:val="00392B43"/>
    <w:rsid w:val="00392F4F"/>
    <w:rsid w:val="003948EE"/>
    <w:rsid w:val="00394CB7"/>
    <w:rsid w:val="00396AE5"/>
    <w:rsid w:val="003A1A6D"/>
    <w:rsid w:val="003A21AC"/>
    <w:rsid w:val="003A2551"/>
    <w:rsid w:val="003A41B1"/>
    <w:rsid w:val="003A4DC1"/>
    <w:rsid w:val="003A5A9D"/>
    <w:rsid w:val="003A5E55"/>
    <w:rsid w:val="003B13A9"/>
    <w:rsid w:val="003B5016"/>
    <w:rsid w:val="003B6F73"/>
    <w:rsid w:val="003C48F1"/>
    <w:rsid w:val="003C4B19"/>
    <w:rsid w:val="003C5E03"/>
    <w:rsid w:val="003C659A"/>
    <w:rsid w:val="003C683D"/>
    <w:rsid w:val="003C7514"/>
    <w:rsid w:val="003D1ED1"/>
    <w:rsid w:val="003D4FCB"/>
    <w:rsid w:val="003E464A"/>
    <w:rsid w:val="003E719D"/>
    <w:rsid w:val="003F0669"/>
    <w:rsid w:val="003F3B23"/>
    <w:rsid w:val="003F3E9E"/>
    <w:rsid w:val="003F49E2"/>
    <w:rsid w:val="003F503B"/>
    <w:rsid w:val="003F5826"/>
    <w:rsid w:val="003F60D2"/>
    <w:rsid w:val="00400735"/>
    <w:rsid w:val="00404595"/>
    <w:rsid w:val="00405505"/>
    <w:rsid w:val="00410D38"/>
    <w:rsid w:val="0041331B"/>
    <w:rsid w:val="00413D44"/>
    <w:rsid w:val="00414CF9"/>
    <w:rsid w:val="004174D2"/>
    <w:rsid w:val="00420580"/>
    <w:rsid w:val="00422FC5"/>
    <w:rsid w:val="00423457"/>
    <w:rsid w:val="004245B7"/>
    <w:rsid w:val="00424F5F"/>
    <w:rsid w:val="00427A12"/>
    <w:rsid w:val="004304FA"/>
    <w:rsid w:val="00435B3C"/>
    <w:rsid w:val="00436078"/>
    <w:rsid w:val="00436F25"/>
    <w:rsid w:val="004407D8"/>
    <w:rsid w:val="004409ED"/>
    <w:rsid w:val="00441D23"/>
    <w:rsid w:val="0044374E"/>
    <w:rsid w:val="0044434A"/>
    <w:rsid w:val="00445639"/>
    <w:rsid w:val="00446E5C"/>
    <w:rsid w:val="004501D1"/>
    <w:rsid w:val="00450A05"/>
    <w:rsid w:val="0045165D"/>
    <w:rsid w:val="004519E7"/>
    <w:rsid w:val="004538F2"/>
    <w:rsid w:val="00460C37"/>
    <w:rsid w:val="00460E98"/>
    <w:rsid w:val="00460EBC"/>
    <w:rsid w:val="004617BB"/>
    <w:rsid w:val="00462A4F"/>
    <w:rsid w:val="004639B5"/>
    <w:rsid w:val="00466E4C"/>
    <w:rsid w:val="00467AA2"/>
    <w:rsid w:val="0047001B"/>
    <w:rsid w:val="0047062C"/>
    <w:rsid w:val="0047645C"/>
    <w:rsid w:val="00477ADD"/>
    <w:rsid w:val="00480774"/>
    <w:rsid w:val="004825FF"/>
    <w:rsid w:val="00483B12"/>
    <w:rsid w:val="00485B52"/>
    <w:rsid w:val="00490F36"/>
    <w:rsid w:val="004934C5"/>
    <w:rsid w:val="00494A82"/>
    <w:rsid w:val="00494BF8"/>
    <w:rsid w:val="0049543B"/>
    <w:rsid w:val="004A1963"/>
    <w:rsid w:val="004A25D2"/>
    <w:rsid w:val="004A50BC"/>
    <w:rsid w:val="004A57A5"/>
    <w:rsid w:val="004A5CD8"/>
    <w:rsid w:val="004A731F"/>
    <w:rsid w:val="004A76EB"/>
    <w:rsid w:val="004A7E36"/>
    <w:rsid w:val="004B0A6D"/>
    <w:rsid w:val="004B14A3"/>
    <w:rsid w:val="004B50F0"/>
    <w:rsid w:val="004B5569"/>
    <w:rsid w:val="004B6A95"/>
    <w:rsid w:val="004C0C45"/>
    <w:rsid w:val="004C1036"/>
    <w:rsid w:val="004C10D6"/>
    <w:rsid w:val="004C10FF"/>
    <w:rsid w:val="004C2620"/>
    <w:rsid w:val="004C52C0"/>
    <w:rsid w:val="004C6EE4"/>
    <w:rsid w:val="004D29A9"/>
    <w:rsid w:val="004D4CCE"/>
    <w:rsid w:val="004D63E9"/>
    <w:rsid w:val="004E3410"/>
    <w:rsid w:val="004E4827"/>
    <w:rsid w:val="004E5DD6"/>
    <w:rsid w:val="004E6D1D"/>
    <w:rsid w:val="004E7F7A"/>
    <w:rsid w:val="004F1DB6"/>
    <w:rsid w:val="004F31B5"/>
    <w:rsid w:val="004F4AC8"/>
    <w:rsid w:val="004F56A2"/>
    <w:rsid w:val="00501891"/>
    <w:rsid w:val="005021E7"/>
    <w:rsid w:val="0050269E"/>
    <w:rsid w:val="005038D7"/>
    <w:rsid w:val="00506E8D"/>
    <w:rsid w:val="00510327"/>
    <w:rsid w:val="00511D6F"/>
    <w:rsid w:val="005127C5"/>
    <w:rsid w:val="005128AA"/>
    <w:rsid w:val="0051296E"/>
    <w:rsid w:val="005131C0"/>
    <w:rsid w:val="005140D4"/>
    <w:rsid w:val="00515E60"/>
    <w:rsid w:val="00516445"/>
    <w:rsid w:val="0051755C"/>
    <w:rsid w:val="0051757B"/>
    <w:rsid w:val="00522BE4"/>
    <w:rsid w:val="005327E3"/>
    <w:rsid w:val="00532D41"/>
    <w:rsid w:val="00532DC9"/>
    <w:rsid w:val="00534E6E"/>
    <w:rsid w:val="00535B3B"/>
    <w:rsid w:val="0053629E"/>
    <w:rsid w:val="0054161F"/>
    <w:rsid w:val="00541932"/>
    <w:rsid w:val="00545A25"/>
    <w:rsid w:val="00545BD7"/>
    <w:rsid w:val="00546BDE"/>
    <w:rsid w:val="00546FE9"/>
    <w:rsid w:val="0054706B"/>
    <w:rsid w:val="00547AC7"/>
    <w:rsid w:val="00547AD1"/>
    <w:rsid w:val="0055188B"/>
    <w:rsid w:val="005522C9"/>
    <w:rsid w:val="00552CB7"/>
    <w:rsid w:val="005578DF"/>
    <w:rsid w:val="00562ABE"/>
    <w:rsid w:val="00563C92"/>
    <w:rsid w:val="00564049"/>
    <w:rsid w:val="00564ED6"/>
    <w:rsid w:val="0056653A"/>
    <w:rsid w:val="005724C6"/>
    <w:rsid w:val="0057348E"/>
    <w:rsid w:val="00573F11"/>
    <w:rsid w:val="005748ED"/>
    <w:rsid w:val="00580642"/>
    <w:rsid w:val="00581CA3"/>
    <w:rsid w:val="00582873"/>
    <w:rsid w:val="00582D56"/>
    <w:rsid w:val="005861B3"/>
    <w:rsid w:val="00586F80"/>
    <w:rsid w:val="005870B8"/>
    <w:rsid w:val="00590EC3"/>
    <w:rsid w:val="005916C5"/>
    <w:rsid w:val="005921A0"/>
    <w:rsid w:val="00592FE4"/>
    <w:rsid w:val="00593ACF"/>
    <w:rsid w:val="00595F14"/>
    <w:rsid w:val="00596C55"/>
    <w:rsid w:val="005A1915"/>
    <w:rsid w:val="005A3AF6"/>
    <w:rsid w:val="005A4EF6"/>
    <w:rsid w:val="005A7D9C"/>
    <w:rsid w:val="005B5098"/>
    <w:rsid w:val="005B588A"/>
    <w:rsid w:val="005B659A"/>
    <w:rsid w:val="005C02F8"/>
    <w:rsid w:val="005C13F5"/>
    <w:rsid w:val="005C1C2E"/>
    <w:rsid w:val="005C2130"/>
    <w:rsid w:val="005C2B74"/>
    <w:rsid w:val="005C52B4"/>
    <w:rsid w:val="005C74D9"/>
    <w:rsid w:val="005D2C50"/>
    <w:rsid w:val="005D3855"/>
    <w:rsid w:val="005D3E53"/>
    <w:rsid w:val="005D49B2"/>
    <w:rsid w:val="005D5551"/>
    <w:rsid w:val="005D6886"/>
    <w:rsid w:val="005E0085"/>
    <w:rsid w:val="005E109B"/>
    <w:rsid w:val="005E25BB"/>
    <w:rsid w:val="005F248D"/>
    <w:rsid w:val="005F3C52"/>
    <w:rsid w:val="005F51FC"/>
    <w:rsid w:val="005F53FF"/>
    <w:rsid w:val="00601FA4"/>
    <w:rsid w:val="006042A2"/>
    <w:rsid w:val="00606915"/>
    <w:rsid w:val="00607529"/>
    <w:rsid w:val="00607E94"/>
    <w:rsid w:val="0062201F"/>
    <w:rsid w:val="006230E3"/>
    <w:rsid w:val="00625F95"/>
    <w:rsid w:val="00631F41"/>
    <w:rsid w:val="00633F9C"/>
    <w:rsid w:val="00642664"/>
    <w:rsid w:val="00644938"/>
    <w:rsid w:val="00644EF0"/>
    <w:rsid w:val="00645158"/>
    <w:rsid w:val="0064532E"/>
    <w:rsid w:val="00645EE9"/>
    <w:rsid w:val="00651164"/>
    <w:rsid w:val="00651753"/>
    <w:rsid w:val="006524E0"/>
    <w:rsid w:val="00652544"/>
    <w:rsid w:val="00652ADE"/>
    <w:rsid w:val="0065381F"/>
    <w:rsid w:val="006542AE"/>
    <w:rsid w:val="00654E20"/>
    <w:rsid w:val="00655C7B"/>
    <w:rsid w:val="00657045"/>
    <w:rsid w:val="006575DF"/>
    <w:rsid w:val="006615B0"/>
    <w:rsid w:val="0066323E"/>
    <w:rsid w:val="00664AC0"/>
    <w:rsid w:val="00665F8C"/>
    <w:rsid w:val="00667F63"/>
    <w:rsid w:val="00670104"/>
    <w:rsid w:val="006701F1"/>
    <w:rsid w:val="00672FAA"/>
    <w:rsid w:val="0067561C"/>
    <w:rsid w:val="006800B9"/>
    <w:rsid w:val="00680380"/>
    <w:rsid w:val="00681012"/>
    <w:rsid w:val="00682577"/>
    <w:rsid w:val="00682CD1"/>
    <w:rsid w:val="00683021"/>
    <w:rsid w:val="00685194"/>
    <w:rsid w:val="00685B3C"/>
    <w:rsid w:val="00685B8D"/>
    <w:rsid w:val="0068677E"/>
    <w:rsid w:val="00694955"/>
    <w:rsid w:val="006952AC"/>
    <w:rsid w:val="00696298"/>
    <w:rsid w:val="00697CEE"/>
    <w:rsid w:val="006B004E"/>
    <w:rsid w:val="006B48EB"/>
    <w:rsid w:val="006B65EA"/>
    <w:rsid w:val="006B6D15"/>
    <w:rsid w:val="006C1399"/>
    <w:rsid w:val="006C200F"/>
    <w:rsid w:val="006C262E"/>
    <w:rsid w:val="006C3D0A"/>
    <w:rsid w:val="006C3D86"/>
    <w:rsid w:val="006C5B73"/>
    <w:rsid w:val="006D0804"/>
    <w:rsid w:val="006D0F58"/>
    <w:rsid w:val="006D2130"/>
    <w:rsid w:val="006D262F"/>
    <w:rsid w:val="006D2F13"/>
    <w:rsid w:val="006D4C80"/>
    <w:rsid w:val="006E2914"/>
    <w:rsid w:val="006E2960"/>
    <w:rsid w:val="006E3411"/>
    <w:rsid w:val="006E500A"/>
    <w:rsid w:val="006E7876"/>
    <w:rsid w:val="006E797B"/>
    <w:rsid w:val="006E7E6C"/>
    <w:rsid w:val="006F02D0"/>
    <w:rsid w:val="006F38A6"/>
    <w:rsid w:val="006F4070"/>
    <w:rsid w:val="006F4D47"/>
    <w:rsid w:val="006F5C85"/>
    <w:rsid w:val="007003FF"/>
    <w:rsid w:val="00703B58"/>
    <w:rsid w:val="00703CB8"/>
    <w:rsid w:val="00704EE2"/>
    <w:rsid w:val="0070555D"/>
    <w:rsid w:val="00706AFC"/>
    <w:rsid w:val="00706ED2"/>
    <w:rsid w:val="007105BD"/>
    <w:rsid w:val="00711014"/>
    <w:rsid w:val="00711A5E"/>
    <w:rsid w:val="007125C8"/>
    <w:rsid w:val="00720FCE"/>
    <w:rsid w:val="00722E1D"/>
    <w:rsid w:val="00725372"/>
    <w:rsid w:val="007308DE"/>
    <w:rsid w:val="00730CDE"/>
    <w:rsid w:val="0073327C"/>
    <w:rsid w:val="00733CAF"/>
    <w:rsid w:val="00734D6E"/>
    <w:rsid w:val="007358E6"/>
    <w:rsid w:val="00737587"/>
    <w:rsid w:val="00744193"/>
    <w:rsid w:val="00745A1D"/>
    <w:rsid w:val="00747E30"/>
    <w:rsid w:val="00751817"/>
    <w:rsid w:val="0075289B"/>
    <w:rsid w:val="007548DB"/>
    <w:rsid w:val="0075499B"/>
    <w:rsid w:val="00755404"/>
    <w:rsid w:val="007572CC"/>
    <w:rsid w:val="00760F63"/>
    <w:rsid w:val="00762138"/>
    <w:rsid w:val="00763549"/>
    <w:rsid w:val="00763840"/>
    <w:rsid w:val="007646D7"/>
    <w:rsid w:val="00767954"/>
    <w:rsid w:val="00767A53"/>
    <w:rsid w:val="00770C2E"/>
    <w:rsid w:val="007728BE"/>
    <w:rsid w:val="007763E7"/>
    <w:rsid w:val="00777472"/>
    <w:rsid w:val="00780A2C"/>
    <w:rsid w:val="00784738"/>
    <w:rsid w:val="007877E3"/>
    <w:rsid w:val="00787E16"/>
    <w:rsid w:val="00790524"/>
    <w:rsid w:val="00792EE6"/>
    <w:rsid w:val="00793775"/>
    <w:rsid w:val="0079444B"/>
    <w:rsid w:val="007A0335"/>
    <w:rsid w:val="007A7C26"/>
    <w:rsid w:val="007B21B2"/>
    <w:rsid w:val="007B4461"/>
    <w:rsid w:val="007B718D"/>
    <w:rsid w:val="007C0CCF"/>
    <w:rsid w:val="007C4815"/>
    <w:rsid w:val="007C73C6"/>
    <w:rsid w:val="007D1786"/>
    <w:rsid w:val="007D29F5"/>
    <w:rsid w:val="007D2EDC"/>
    <w:rsid w:val="007D5D10"/>
    <w:rsid w:val="007E08D6"/>
    <w:rsid w:val="007E6310"/>
    <w:rsid w:val="007F34EC"/>
    <w:rsid w:val="007F3FE7"/>
    <w:rsid w:val="007F4967"/>
    <w:rsid w:val="007F4FAE"/>
    <w:rsid w:val="007F76A1"/>
    <w:rsid w:val="007F7A95"/>
    <w:rsid w:val="00802C0B"/>
    <w:rsid w:val="00803828"/>
    <w:rsid w:val="008079C8"/>
    <w:rsid w:val="00807F68"/>
    <w:rsid w:val="00810A21"/>
    <w:rsid w:val="008115F9"/>
    <w:rsid w:val="00811F4A"/>
    <w:rsid w:val="00812831"/>
    <w:rsid w:val="008215CC"/>
    <w:rsid w:val="00822E62"/>
    <w:rsid w:val="00823981"/>
    <w:rsid w:val="00824F4A"/>
    <w:rsid w:val="00825EA0"/>
    <w:rsid w:val="00826C7F"/>
    <w:rsid w:val="008344A7"/>
    <w:rsid w:val="00835989"/>
    <w:rsid w:val="008375EC"/>
    <w:rsid w:val="008409B8"/>
    <w:rsid w:val="00840E8D"/>
    <w:rsid w:val="008454AD"/>
    <w:rsid w:val="00845544"/>
    <w:rsid w:val="00851265"/>
    <w:rsid w:val="008513D5"/>
    <w:rsid w:val="00852689"/>
    <w:rsid w:val="00854866"/>
    <w:rsid w:val="00855CCF"/>
    <w:rsid w:val="0085612C"/>
    <w:rsid w:val="00857561"/>
    <w:rsid w:val="008575C7"/>
    <w:rsid w:val="00860A81"/>
    <w:rsid w:val="008620C2"/>
    <w:rsid w:val="00862263"/>
    <w:rsid w:val="00863213"/>
    <w:rsid w:val="008674E4"/>
    <w:rsid w:val="00870445"/>
    <w:rsid w:val="00872D84"/>
    <w:rsid w:val="00873BD9"/>
    <w:rsid w:val="00875908"/>
    <w:rsid w:val="00885C7F"/>
    <w:rsid w:val="008911D2"/>
    <w:rsid w:val="00892186"/>
    <w:rsid w:val="00896C0F"/>
    <w:rsid w:val="008A0763"/>
    <w:rsid w:val="008A10C0"/>
    <w:rsid w:val="008A1345"/>
    <w:rsid w:val="008A27B1"/>
    <w:rsid w:val="008A41DF"/>
    <w:rsid w:val="008B11F9"/>
    <w:rsid w:val="008B3B91"/>
    <w:rsid w:val="008B3FC3"/>
    <w:rsid w:val="008B504A"/>
    <w:rsid w:val="008C400B"/>
    <w:rsid w:val="008C4BD5"/>
    <w:rsid w:val="008C5A0B"/>
    <w:rsid w:val="008C5EBB"/>
    <w:rsid w:val="008C6142"/>
    <w:rsid w:val="008C7516"/>
    <w:rsid w:val="008C7FE8"/>
    <w:rsid w:val="008D12EE"/>
    <w:rsid w:val="008D1ABD"/>
    <w:rsid w:val="008D220B"/>
    <w:rsid w:val="008D38B4"/>
    <w:rsid w:val="008D5AC9"/>
    <w:rsid w:val="008D7041"/>
    <w:rsid w:val="008E2AC8"/>
    <w:rsid w:val="008E5B27"/>
    <w:rsid w:val="008F0BFB"/>
    <w:rsid w:val="008F0D60"/>
    <w:rsid w:val="008F21F2"/>
    <w:rsid w:val="008F2BAC"/>
    <w:rsid w:val="008F2E6F"/>
    <w:rsid w:val="00901EC6"/>
    <w:rsid w:val="009023E2"/>
    <w:rsid w:val="00902957"/>
    <w:rsid w:val="0090420C"/>
    <w:rsid w:val="0090440F"/>
    <w:rsid w:val="009062BC"/>
    <w:rsid w:val="00910F57"/>
    <w:rsid w:val="0091104C"/>
    <w:rsid w:val="00912AD5"/>
    <w:rsid w:val="009137CE"/>
    <w:rsid w:val="00917F68"/>
    <w:rsid w:val="0092033A"/>
    <w:rsid w:val="0092052A"/>
    <w:rsid w:val="009218A5"/>
    <w:rsid w:val="00921AA6"/>
    <w:rsid w:val="00921B5B"/>
    <w:rsid w:val="00922357"/>
    <w:rsid w:val="00925FAA"/>
    <w:rsid w:val="00926A77"/>
    <w:rsid w:val="00930CC4"/>
    <w:rsid w:val="00936437"/>
    <w:rsid w:val="00937018"/>
    <w:rsid w:val="009370DA"/>
    <w:rsid w:val="00937E37"/>
    <w:rsid w:val="009427CB"/>
    <w:rsid w:val="009430E6"/>
    <w:rsid w:val="009433BE"/>
    <w:rsid w:val="00946384"/>
    <w:rsid w:val="009510D6"/>
    <w:rsid w:val="009516CD"/>
    <w:rsid w:val="00952F96"/>
    <w:rsid w:val="0095353E"/>
    <w:rsid w:val="00953976"/>
    <w:rsid w:val="0095507A"/>
    <w:rsid w:val="0095725E"/>
    <w:rsid w:val="009575DB"/>
    <w:rsid w:val="0096046C"/>
    <w:rsid w:val="00960760"/>
    <w:rsid w:val="00960BB2"/>
    <w:rsid w:val="0096108A"/>
    <w:rsid w:val="00961661"/>
    <w:rsid w:val="0096263A"/>
    <w:rsid w:val="00963663"/>
    <w:rsid w:val="009660DD"/>
    <w:rsid w:val="00966BB2"/>
    <w:rsid w:val="009829D9"/>
    <w:rsid w:val="00983423"/>
    <w:rsid w:val="00983D87"/>
    <w:rsid w:val="0098603A"/>
    <w:rsid w:val="00990C28"/>
    <w:rsid w:val="009952C7"/>
    <w:rsid w:val="00996ACB"/>
    <w:rsid w:val="009970AA"/>
    <w:rsid w:val="009A03C7"/>
    <w:rsid w:val="009A0530"/>
    <w:rsid w:val="009A0A84"/>
    <w:rsid w:val="009A368A"/>
    <w:rsid w:val="009A3ED7"/>
    <w:rsid w:val="009A410D"/>
    <w:rsid w:val="009A4C9A"/>
    <w:rsid w:val="009A5616"/>
    <w:rsid w:val="009A63E0"/>
    <w:rsid w:val="009B0D5D"/>
    <w:rsid w:val="009C0A20"/>
    <w:rsid w:val="009C16FB"/>
    <w:rsid w:val="009C1AF6"/>
    <w:rsid w:val="009C390D"/>
    <w:rsid w:val="009C4DF5"/>
    <w:rsid w:val="009C5089"/>
    <w:rsid w:val="009C58F9"/>
    <w:rsid w:val="009C6657"/>
    <w:rsid w:val="009C7250"/>
    <w:rsid w:val="009C7EB8"/>
    <w:rsid w:val="009D0427"/>
    <w:rsid w:val="009D0A67"/>
    <w:rsid w:val="009D0C45"/>
    <w:rsid w:val="009D1463"/>
    <w:rsid w:val="009D4D28"/>
    <w:rsid w:val="009D515A"/>
    <w:rsid w:val="009D5F18"/>
    <w:rsid w:val="009D6C0A"/>
    <w:rsid w:val="009E057A"/>
    <w:rsid w:val="009E13F4"/>
    <w:rsid w:val="009E3C0C"/>
    <w:rsid w:val="009E6B1D"/>
    <w:rsid w:val="009F246A"/>
    <w:rsid w:val="009F2CBB"/>
    <w:rsid w:val="009F3788"/>
    <w:rsid w:val="009F41F4"/>
    <w:rsid w:val="009F6AFB"/>
    <w:rsid w:val="009F7330"/>
    <w:rsid w:val="00A01864"/>
    <w:rsid w:val="00A0223C"/>
    <w:rsid w:val="00A05C0F"/>
    <w:rsid w:val="00A06B79"/>
    <w:rsid w:val="00A06C60"/>
    <w:rsid w:val="00A1134B"/>
    <w:rsid w:val="00A12179"/>
    <w:rsid w:val="00A14EE6"/>
    <w:rsid w:val="00A17D18"/>
    <w:rsid w:val="00A208A8"/>
    <w:rsid w:val="00A20B08"/>
    <w:rsid w:val="00A20E8F"/>
    <w:rsid w:val="00A2116D"/>
    <w:rsid w:val="00A25019"/>
    <w:rsid w:val="00A266B8"/>
    <w:rsid w:val="00A30E35"/>
    <w:rsid w:val="00A3160B"/>
    <w:rsid w:val="00A330D6"/>
    <w:rsid w:val="00A36B36"/>
    <w:rsid w:val="00A3787E"/>
    <w:rsid w:val="00A4016B"/>
    <w:rsid w:val="00A4101C"/>
    <w:rsid w:val="00A431D6"/>
    <w:rsid w:val="00A45ED0"/>
    <w:rsid w:val="00A46A06"/>
    <w:rsid w:val="00A533A9"/>
    <w:rsid w:val="00A578F5"/>
    <w:rsid w:val="00A6013A"/>
    <w:rsid w:val="00A62E79"/>
    <w:rsid w:val="00A67717"/>
    <w:rsid w:val="00A7042A"/>
    <w:rsid w:val="00A70ABC"/>
    <w:rsid w:val="00A71CB4"/>
    <w:rsid w:val="00A71F77"/>
    <w:rsid w:val="00A73801"/>
    <w:rsid w:val="00A74A76"/>
    <w:rsid w:val="00A74B97"/>
    <w:rsid w:val="00A75576"/>
    <w:rsid w:val="00A7645F"/>
    <w:rsid w:val="00A8102D"/>
    <w:rsid w:val="00A81BE2"/>
    <w:rsid w:val="00A85586"/>
    <w:rsid w:val="00A90A2C"/>
    <w:rsid w:val="00A9175F"/>
    <w:rsid w:val="00A91FE0"/>
    <w:rsid w:val="00A97F70"/>
    <w:rsid w:val="00AA419B"/>
    <w:rsid w:val="00AA4266"/>
    <w:rsid w:val="00AA5AB5"/>
    <w:rsid w:val="00AB2527"/>
    <w:rsid w:val="00AB3D1E"/>
    <w:rsid w:val="00AC2D83"/>
    <w:rsid w:val="00AC4555"/>
    <w:rsid w:val="00AC4571"/>
    <w:rsid w:val="00AC4C9D"/>
    <w:rsid w:val="00AC5669"/>
    <w:rsid w:val="00AC754C"/>
    <w:rsid w:val="00AC779E"/>
    <w:rsid w:val="00AC780F"/>
    <w:rsid w:val="00AD34D0"/>
    <w:rsid w:val="00AD3D26"/>
    <w:rsid w:val="00AD55FC"/>
    <w:rsid w:val="00AE02C5"/>
    <w:rsid w:val="00AE1DEB"/>
    <w:rsid w:val="00AE25F5"/>
    <w:rsid w:val="00AE267D"/>
    <w:rsid w:val="00AE3179"/>
    <w:rsid w:val="00AE5AB8"/>
    <w:rsid w:val="00AE6EDA"/>
    <w:rsid w:val="00AE6FEB"/>
    <w:rsid w:val="00AF0521"/>
    <w:rsid w:val="00AF2E5E"/>
    <w:rsid w:val="00AF4F4E"/>
    <w:rsid w:val="00AF6582"/>
    <w:rsid w:val="00B01A2A"/>
    <w:rsid w:val="00B02E4B"/>
    <w:rsid w:val="00B02E5B"/>
    <w:rsid w:val="00B0402C"/>
    <w:rsid w:val="00B04961"/>
    <w:rsid w:val="00B04E14"/>
    <w:rsid w:val="00B119CC"/>
    <w:rsid w:val="00B11C33"/>
    <w:rsid w:val="00B1499E"/>
    <w:rsid w:val="00B153AF"/>
    <w:rsid w:val="00B17B28"/>
    <w:rsid w:val="00B20941"/>
    <w:rsid w:val="00B20BCF"/>
    <w:rsid w:val="00B21D2F"/>
    <w:rsid w:val="00B21E12"/>
    <w:rsid w:val="00B24B09"/>
    <w:rsid w:val="00B2594C"/>
    <w:rsid w:val="00B2696B"/>
    <w:rsid w:val="00B26FE4"/>
    <w:rsid w:val="00B325D8"/>
    <w:rsid w:val="00B333E3"/>
    <w:rsid w:val="00B3383A"/>
    <w:rsid w:val="00B36246"/>
    <w:rsid w:val="00B4095C"/>
    <w:rsid w:val="00B47146"/>
    <w:rsid w:val="00B52161"/>
    <w:rsid w:val="00B5465B"/>
    <w:rsid w:val="00B55B34"/>
    <w:rsid w:val="00B55C56"/>
    <w:rsid w:val="00B57C21"/>
    <w:rsid w:val="00B604FC"/>
    <w:rsid w:val="00B6181B"/>
    <w:rsid w:val="00B647CA"/>
    <w:rsid w:val="00B64E61"/>
    <w:rsid w:val="00B65F19"/>
    <w:rsid w:val="00B66F2C"/>
    <w:rsid w:val="00B718E1"/>
    <w:rsid w:val="00B71B9B"/>
    <w:rsid w:val="00B72784"/>
    <w:rsid w:val="00B736C3"/>
    <w:rsid w:val="00B73CB3"/>
    <w:rsid w:val="00B7769F"/>
    <w:rsid w:val="00B828B4"/>
    <w:rsid w:val="00B83427"/>
    <w:rsid w:val="00B84913"/>
    <w:rsid w:val="00B84DB4"/>
    <w:rsid w:val="00B8549E"/>
    <w:rsid w:val="00B85841"/>
    <w:rsid w:val="00B87C19"/>
    <w:rsid w:val="00B906F6"/>
    <w:rsid w:val="00B9124A"/>
    <w:rsid w:val="00B914B6"/>
    <w:rsid w:val="00B9238C"/>
    <w:rsid w:val="00B9651A"/>
    <w:rsid w:val="00B969EC"/>
    <w:rsid w:val="00BA1A68"/>
    <w:rsid w:val="00BA1A8D"/>
    <w:rsid w:val="00BA2601"/>
    <w:rsid w:val="00BA2A79"/>
    <w:rsid w:val="00BA3337"/>
    <w:rsid w:val="00BA4BBD"/>
    <w:rsid w:val="00BA5C7E"/>
    <w:rsid w:val="00BB16A5"/>
    <w:rsid w:val="00BB19B8"/>
    <w:rsid w:val="00BB7015"/>
    <w:rsid w:val="00BC077D"/>
    <w:rsid w:val="00BC4A55"/>
    <w:rsid w:val="00BD1112"/>
    <w:rsid w:val="00BD1B85"/>
    <w:rsid w:val="00BD2D8F"/>
    <w:rsid w:val="00BD7949"/>
    <w:rsid w:val="00BE087A"/>
    <w:rsid w:val="00BE0A7B"/>
    <w:rsid w:val="00BE28EE"/>
    <w:rsid w:val="00BE305D"/>
    <w:rsid w:val="00BE38A8"/>
    <w:rsid w:val="00BE7335"/>
    <w:rsid w:val="00BF15F1"/>
    <w:rsid w:val="00BF1BAE"/>
    <w:rsid w:val="00BF2F81"/>
    <w:rsid w:val="00BF3244"/>
    <w:rsid w:val="00BF353D"/>
    <w:rsid w:val="00BF78FD"/>
    <w:rsid w:val="00C015A6"/>
    <w:rsid w:val="00C0164D"/>
    <w:rsid w:val="00C02FE9"/>
    <w:rsid w:val="00C070FD"/>
    <w:rsid w:val="00C10042"/>
    <w:rsid w:val="00C10C91"/>
    <w:rsid w:val="00C12D87"/>
    <w:rsid w:val="00C14458"/>
    <w:rsid w:val="00C153BB"/>
    <w:rsid w:val="00C22F62"/>
    <w:rsid w:val="00C23C12"/>
    <w:rsid w:val="00C24130"/>
    <w:rsid w:val="00C244CC"/>
    <w:rsid w:val="00C244E8"/>
    <w:rsid w:val="00C27669"/>
    <w:rsid w:val="00C27BFA"/>
    <w:rsid w:val="00C31DF3"/>
    <w:rsid w:val="00C31EC8"/>
    <w:rsid w:val="00C34684"/>
    <w:rsid w:val="00C34DE1"/>
    <w:rsid w:val="00C353CF"/>
    <w:rsid w:val="00C359DA"/>
    <w:rsid w:val="00C4262D"/>
    <w:rsid w:val="00C4348A"/>
    <w:rsid w:val="00C451BB"/>
    <w:rsid w:val="00C45D6F"/>
    <w:rsid w:val="00C51F8C"/>
    <w:rsid w:val="00C5533B"/>
    <w:rsid w:val="00C57F0E"/>
    <w:rsid w:val="00C6357F"/>
    <w:rsid w:val="00C64003"/>
    <w:rsid w:val="00C640EF"/>
    <w:rsid w:val="00C64251"/>
    <w:rsid w:val="00C652B5"/>
    <w:rsid w:val="00C67F59"/>
    <w:rsid w:val="00C70026"/>
    <w:rsid w:val="00C7042E"/>
    <w:rsid w:val="00C71407"/>
    <w:rsid w:val="00C71DB7"/>
    <w:rsid w:val="00C734AB"/>
    <w:rsid w:val="00C74421"/>
    <w:rsid w:val="00C7601A"/>
    <w:rsid w:val="00C775AB"/>
    <w:rsid w:val="00C80BF1"/>
    <w:rsid w:val="00C810D6"/>
    <w:rsid w:val="00C82F0B"/>
    <w:rsid w:val="00C82F8E"/>
    <w:rsid w:val="00C8409F"/>
    <w:rsid w:val="00C9266C"/>
    <w:rsid w:val="00C9390D"/>
    <w:rsid w:val="00C9539B"/>
    <w:rsid w:val="00C97C1D"/>
    <w:rsid w:val="00CA09A2"/>
    <w:rsid w:val="00CA152F"/>
    <w:rsid w:val="00CA4619"/>
    <w:rsid w:val="00CB49E0"/>
    <w:rsid w:val="00CB6C60"/>
    <w:rsid w:val="00CC2C7F"/>
    <w:rsid w:val="00CC41E1"/>
    <w:rsid w:val="00CC43FF"/>
    <w:rsid w:val="00CC63D6"/>
    <w:rsid w:val="00CD1B83"/>
    <w:rsid w:val="00CD267E"/>
    <w:rsid w:val="00CD3240"/>
    <w:rsid w:val="00CD3717"/>
    <w:rsid w:val="00CD4E49"/>
    <w:rsid w:val="00CD6773"/>
    <w:rsid w:val="00CE1BA2"/>
    <w:rsid w:val="00CE1F34"/>
    <w:rsid w:val="00CE2168"/>
    <w:rsid w:val="00CE222D"/>
    <w:rsid w:val="00CE37D9"/>
    <w:rsid w:val="00CE4FF2"/>
    <w:rsid w:val="00CE5A77"/>
    <w:rsid w:val="00CE5B34"/>
    <w:rsid w:val="00CE5ED5"/>
    <w:rsid w:val="00CE7014"/>
    <w:rsid w:val="00CF04AF"/>
    <w:rsid w:val="00CF2B9E"/>
    <w:rsid w:val="00CF2E3A"/>
    <w:rsid w:val="00CF3E72"/>
    <w:rsid w:val="00D024C6"/>
    <w:rsid w:val="00D04517"/>
    <w:rsid w:val="00D047F6"/>
    <w:rsid w:val="00D0511E"/>
    <w:rsid w:val="00D1025A"/>
    <w:rsid w:val="00D1025F"/>
    <w:rsid w:val="00D12DCC"/>
    <w:rsid w:val="00D14073"/>
    <w:rsid w:val="00D1415B"/>
    <w:rsid w:val="00D14DCB"/>
    <w:rsid w:val="00D16E6D"/>
    <w:rsid w:val="00D17949"/>
    <w:rsid w:val="00D24228"/>
    <w:rsid w:val="00D25F02"/>
    <w:rsid w:val="00D323C0"/>
    <w:rsid w:val="00D32776"/>
    <w:rsid w:val="00D32BB1"/>
    <w:rsid w:val="00D34237"/>
    <w:rsid w:val="00D3459A"/>
    <w:rsid w:val="00D35DF6"/>
    <w:rsid w:val="00D37E9A"/>
    <w:rsid w:val="00D40B46"/>
    <w:rsid w:val="00D4235E"/>
    <w:rsid w:val="00D43B7C"/>
    <w:rsid w:val="00D45251"/>
    <w:rsid w:val="00D45FA3"/>
    <w:rsid w:val="00D4687A"/>
    <w:rsid w:val="00D46968"/>
    <w:rsid w:val="00D52D85"/>
    <w:rsid w:val="00D53879"/>
    <w:rsid w:val="00D56446"/>
    <w:rsid w:val="00D57AD4"/>
    <w:rsid w:val="00D61007"/>
    <w:rsid w:val="00D6108E"/>
    <w:rsid w:val="00D61235"/>
    <w:rsid w:val="00D62C30"/>
    <w:rsid w:val="00D62E51"/>
    <w:rsid w:val="00D62FF6"/>
    <w:rsid w:val="00D64008"/>
    <w:rsid w:val="00D64623"/>
    <w:rsid w:val="00D64DF1"/>
    <w:rsid w:val="00D66C5E"/>
    <w:rsid w:val="00D67073"/>
    <w:rsid w:val="00D74199"/>
    <w:rsid w:val="00D744B1"/>
    <w:rsid w:val="00D745D4"/>
    <w:rsid w:val="00D75890"/>
    <w:rsid w:val="00D763BF"/>
    <w:rsid w:val="00D7723B"/>
    <w:rsid w:val="00D77B5D"/>
    <w:rsid w:val="00D77E3D"/>
    <w:rsid w:val="00D80548"/>
    <w:rsid w:val="00D80BA5"/>
    <w:rsid w:val="00D80BB3"/>
    <w:rsid w:val="00D823C9"/>
    <w:rsid w:val="00D838D5"/>
    <w:rsid w:val="00D842A4"/>
    <w:rsid w:val="00D84681"/>
    <w:rsid w:val="00D87117"/>
    <w:rsid w:val="00D871B7"/>
    <w:rsid w:val="00D871CB"/>
    <w:rsid w:val="00D91670"/>
    <w:rsid w:val="00D93276"/>
    <w:rsid w:val="00D93CF7"/>
    <w:rsid w:val="00D96540"/>
    <w:rsid w:val="00D96CF5"/>
    <w:rsid w:val="00DA3046"/>
    <w:rsid w:val="00DA4EB6"/>
    <w:rsid w:val="00DA509A"/>
    <w:rsid w:val="00DA7DDD"/>
    <w:rsid w:val="00DB17AA"/>
    <w:rsid w:val="00DB1FC3"/>
    <w:rsid w:val="00DB2AC9"/>
    <w:rsid w:val="00DB394F"/>
    <w:rsid w:val="00DB3C30"/>
    <w:rsid w:val="00DB4875"/>
    <w:rsid w:val="00DB6B37"/>
    <w:rsid w:val="00DB7F36"/>
    <w:rsid w:val="00DC067B"/>
    <w:rsid w:val="00DC08B6"/>
    <w:rsid w:val="00DC0D3D"/>
    <w:rsid w:val="00DC2739"/>
    <w:rsid w:val="00DC3754"/>
    <w:rsid w:val="00DC6FCE"/>
    <w:rsid w:val="00DD0167"/>
    <w:rsid w:val="00DD10C4"/>
    <w:rsid w:val="00DD2EAB"/>
    <w:rsid w:val="00DD3005"/>
    <w:rsid w:val="00DD3AAC"/>
    <w:rsid w:val="00DE0673"/>
    <w:rsid w:val="00DE5733"/>
    <w:rsid w:val="00DE67E4"/>
    <w:rsid w:val="00DE75D3"/>
    <w:rsid w:val="00DE7EFD"/>
    <w:rsid w:val="00DF01CD"/>
    <w:rsid w:val="00DF14A5"/>
    <w:rsid w:val="00DF1AE3"/>
    <w:rsid w:val="00DF52F2"/>
    <w:rsid w:val="00DF5D0D"/>
    <w:rsid w:val="00DF68C8"/>
    <w:rsid w:val="00E00090"/>
    <w:rsid w:val="00E110B9"/>
    <w:rsid w:val="00E11444"/>
    <w:rsid w:val="00E15518"/>
    <w:rsid w:val="00E176CD"/>
    <w:rsid w:val="00E2189B"/>
    <w:rsid w:val="00E21C70"/>
    <w:rsid w:val="00E2384B"/>
    <w:rsid w:val="00E23DFE"/>
    <w:rsid w:val="00E23EF5"/>
    <w:rsid w:val="00E274B5"/>
    <w:rsid w:val="00E27D50"/>
    <w:rsid w:val="00E306A1"/>
    <w:rsid w:val="00E306CF"/>
    <w:rsid w:val="00E315F1"/>
    <w:rsid w:val="00E31776"/>
    <w:rsid w:val="00E333F5"/>
    <w:rsid w:val="00E34B1B"/>
    <w:rsid w:val="00E359BD"/>
    <w:rsid w:val="00E35D31"/>
    <w:rsid w:val="00E3633F"/>
    <w:rsid w:val="00E40BB6"/>
    <w:rsid w:val="00E449A6"/>
    <w:rsid w:val="00E44E6C"/>
    <w:rsid w:val="00E45537"/>
    <w:rsid w:val="00E46519"/>
    <w:rsid w:val="00E51A55"/>
    <w:rsid w:val="00E55C88"/>
    <w:rsid w:val="00E5600C"/>
    <w:rsid w:val="00E5621E"/>
    <w:rsid w:val="00E6178E"/>
    <w:rsid w:val="00E61DB6"/>
    <w:rsid w:val="00E6447A"/>
    <w:rsid w:val="00E658ED"/>
    <w:rsid w:val="00E70BF5"/>
    <w:rsid w:val="00E717FC"/>
    <w:rsid w:val="00E73219"/>
    <w:rsid w:val="00E73A59"/>
    <w:rsid w:val="00E73DDD"/>
    <w:rsid w:val="00E75634"/>
    <w:rsid w:val="00E76BC2"/>
    <w:rsid w:val="00E80EE3"/>
    <w:rsid w:val="00E81CE2"/>
    <w:rsid w:val="00E83F5C"/>
    <w:rsid w:val="00E84110"/>
    <w:rsid w:val="00E84A92"/>
    <w:rsid w:val="00E85655"/>
    <w:rsid w:val="00E8697B"/>
    <w:rsid w:val="00E87B49"/>
    <w:rsid w:val="00E87C3A"/>
    <w:rsid w:val="00E90116"/>
    <w:rsid w:val="00E928B8"/>
    <w:rsid w:val="00E97562"/>
    <w:rsid w:val="00EA065A"/>
    <w:rsid w:val="00EA0715"/>
    <w:rsid w:val="00EA2BDF"/>
    <w:rsid w:val="00EA395D"/>
    <w:rsid w:val="00EA4C1A"/>
    <w:rsid w:val="00EB1584"/>
    <w:rsid w:val="00EB26BF"/>
    <w:rsid w:val="00EB312D"/>
    <w:rsid w:val="00EB567B"/>
    <w:rsid w:val="00EB56F4"/>
    <w:rsid w:val="00EB5DC0"/>
    <w:rsid w:val="00EB6A66"/>
    <w:rsid w:val="00EB6F6F"/>
    <w:rsid w:val="00EC1621"/>
    <w:rsid w:val="00EC4352"/>
    <w:rsid w:val="00EC538A"/>
    <w:rsid w:val="00ED4C88"/>
    <w:rsid w:val="00EE1CDF"/>
    <w:rsid w:val="00EE318B"/>
    <w:rsid w:val="00EE3C74"/>
    <w:rsid w:val="00EE55D2"/>
    <w:rsid w:val="00EE7A37"/>
    <w:rsid w:val="00EE7A93"/>
    <w:rsid w:val="00EF0428"/>
    <w:rsid w:val="00EF07E9"/>
    <w:rsid w:val="00EF0C90"/>
    <w:rsid w:val="00EF1B4A"/>
    <w:rsid w:val="00EF1DD1"/>
    <w:rsid w:val="00EF2963"/>
    <w:rsid w:val="00EF39FF"/>
    <w:rsid w:val="00F0084C"/>
    <w:rsid w:val="00F03749"/>
    <w:rsid w:val="00F042DF"/>
    <w:rsid w:val="00F05931"/>
    <w:rsid w:val="00F05BE3"/>
    <w:rsid w:val="00F05C67"/>
    <w:rsid w:val="00F11020"/>
    <w:rsid w:val="00F1323B"/>
    <w:rsid w:val="00F21C6C"/>
    <w:rsid w:val="00F21EE8"/>
    <w:rsid w:val="00F226D3"/>
    <w:rsid w:val="00F237E1"/>
    <w:rsid w:val="00F26977"/>
    <w:rsid w:val="00F26F8C"/>
    <w:rsid w:val="00F30C2A"/>
    <w:rsid w:val="00F31701"/>
    <w:rsid w:val="00F31F89"/>
    <w:rsid w:val="00F3327F"/>
    <w:rsid w:val="00F35450"/>
    <w:rsid w:val="00F37CEB"/>
    <w:rsid w:val="00F4067B"/>
    <w:rsid w:val="00F41D8C"/>
    <w:rsid w:val="00F41E2A"/>
    <w:rsid w:val="00F4366C"/>
    <w:rsid w:val="00F45126"/>
    <w:rsid w:val="00F455E4"/>
    <w:rsid w:val="00F45687"/>
    <w:rsid w:val="00F46165"/>
    <w:rsid w:val="00F53E1F"/>
    <w:rsid w:val="00F54288"/>
    <w:rsid w:val="00F55344"/>
    <w:rsid w:val="00F55409"/>
    <w:rsid w:val="00F60FDC"/>
    <w:rsid w:val="00F6150A"/>
    <w:rsid w:val="00F642A5"/>
    <w:rsid w:val="00F66BC0"/>
    <w:rsid w:val="00F678DF"/>
    <w:rsid w:val="00F713BE"/>
    <w:rsid w:val="00F722E1"/>
    <w:rsid w:val="00F72305"/>
    <w:rsid w:val="00F72671"/>
    <w:rsid w:val="00F728E0"/>
    <w:rsid w:val="00F7713A"/>
    <w:rsid w:val="00F80B9A"/>
    <w:rsid w:val="00F81D19"/>
    <w:rsid w:val="00F920EB"/>
    <w:rsid w:val="00F92BD6"/>
    <w:rsid w:val="00FA12D9"/>
    <w:rsid w:val="00FA1C7E"/>
    <w:rsid w:val="00FA40F8"/>
    <w:rsid w:val="00FA70CF"/>
    <w:rsid w:val="00FB1331"/>
    <w:rsid w:val="00FB2E1F"/>
    <w:rsid w:val="00FC51CC"/>
    <w:rsid w:val="00FC7B1F"/>
    <w:rsid w:val="00FD1CCD"/>
    <w:rsid w:val="00FD24DC"/>
    <w:rsid w:val="00FD2552"/>
    <w:rsid w:val="00FD27EC"/>
    <w:rsid w:val="00FD48F9"/>
    <w:rsid w:val="00FD77B3"/>
    <w:rsid w:val="00FE39AD"/>
    <w:rsid w:val="00FE3D47"/>
    <w:rsid w:val="00FE4CFE"/>
    <w:rsid w:val="00FE6790"/>
    <w:rsid w:val="00FE67D9"/>
    <w:rsid w:val="00FF1B19"/>
    <w:rsid w:val="00FF27A4"/>
    <w:rsid w:val="00FF27AF"/>
    <w:rsid w:val="00FF2A5D"/>
    <w:rsid w:val="00FF4295"/>
    <w:rsid w:val="00FF6A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44FEC94C"/>
  <w15:docId w15:val="{48C1A89C-28FD-43F8-A60A-FE38C2ABD8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iPriority="39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5" w:uiPriority="99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iPriority="99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99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sid w:val="009C16FB"/>
    <w:rPr>
      <w:sz w:val="24"/>
      <w:szCs w:val="24"/>
    </w:rPr>
  </w:style>
  <w:style w:type="paragraph" w:styleId="Nagwek1">
    <w:name w:val="heading 1"/>
    <w:basedOn w:val="Normalny"/>
    <w:next w:val="Normalny"/>
    <w:link w:val="Nagwek1Znak"/>
    <w:qFormat/>
    <w:rsid w:val="001816EE"/>
    <w:pPr>
      <w:keepNext/>
      <w:keepLines/>
      <w:spacing w:before="480"/>
      <w:outlineLvl w:val="0"/>
    </w:pPr>
    <w:rPr>
      <w:rFonts w:ascii="Cambria" w:hAnsi="Cambria"/>
      <w:b/>
      <w:bCs/>
      <w:color w:val="365F91"/>
      <w:sz w:val="28"/>
      <w:szCs w:val="28"/>
    </w:rPr>
  </w:style>
  <w:style w:type="paragraph" w:styleId="Nagwek2">
    <w:name w:val="heading 2"/>
    <w:basedOn w:val="Normalny"/>
    <w:next w:val="Normalny"/>
    <w:link w:val="Nagwek2Znak"/>
    <w:qFormat/>
    <w:rsid w:val="00DA509A"/>
    <w:pPr>
      <w:keepNext/>
      <w:numPr>
        <w:numId w:val="3"/>
      </w:numPr>
      <w:jc w:val="both"/>
      <w:outlineLvl w:val="1"/>
    </w:pPr>
    <w:rPr>
      <w:rFonts w:ascii="Calibri" w:eastAsia="Calibri" w:hAnsi="Calibri"/>
      <w:b/>
      <w:szCs w:val="20"/>
      <w:lang w:eastAsia="en-US"/>
    </w:rPr>
  </w:style>
  <w:style w:type="paragraph" w:styleId="Nagwek3">
    <w:name w:val="heading 3"/>
    <w:aliases w:val="Nagłówek 3 Znak Znak Znak Znak Znak Znak Znak Znak Znak Znak Znak Znak Znak Znak Znak Znak Znak Znak Znak Znak"/>
    <w:basedOn w:val="Normalny"/>
    <w:next w:val="Normalny"/>
    <w:link w:val="Nagwek3Znak"/>
    <w:qFormat/>
    <w:rsid w:val="00DA509A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qFormat/>
    <w:rsid w:val="001816EE"/>
    <w:pPr>
      <w:keepNext/>
      <w:spacing w:before="240" w:after="60"/>
      <w:outlineLvl w:val="3"/>
    </w:pPr>
    <w:rPr>
      <w:rFonts w:ascii="Times New (W1)" w:hAnsi="Times New (W1)"/>
      <w:b/>
      <w:bCs/>
      <w:sz w:val="28"/>
      <w:szCs w:val="28"/>
    </w:rPr>
  </w:style>
  <w:style w:type="paragraph" w:styleId="Nagwek5">
    <w:name w:val="heading 5"/>
    <w:basedOn w:val="Normalny"/>
    <w:next w:val="Normalny"/>
    <w:link w:val="Nagwek5Znak"/>
    <w:qFormat/>
    <w:rsid w:val="00DA509A"/>
    <w:pPr>
      <w:keepNext/>
      <w:outlineLvl w:val="4"/>
    </w:pPr>
    <w:rPr>
      <w:szCs w:val="20"/>
      <w:u w:val="single"/>
      <w:lang w:eastAsia="en-US"/>
    </w:rPr>
  </w:style>
  <w:style w:type="paragraph" w:styleId="Nagwek6">
    <w:name w:val="heading 6"/>
    <w:basedOn w:val="Normalny"/>
    <w:next w:val="Normalny"/>
    <w:link w:val="Nagwek6Znak"/>
    <w:qFormat/>
    <w:rsid w:val="001816EE"/>
    <w:pPr>
      <w:spacing w:before="240" w:after="60"/>
      <w:outlineLvl w:val="5"/>
    </w:pPr>
    <w:rPr>
      <w:rFonts w:ascii="Calibri" w:hAnsi="Calibri"/>
      <w:b/>
      <w:bCs/>
      <w:sz w:val="22"/>
      <w:szCs w:val="22"/>
    </w:rPr>
  </w:style>
  <w:style w:type="paragraph" w:styleId="Nagwek7">
    <w:name w:val="heading 7"/>
    <w:basedOn w:val="Normalny"/>
    <w:next w:val="Normalny"/>
    <w:link w:val="Nagwek7Znak"/>
    <w:qFormat/>
    <w:rsid w:val="001816EE"/>
    <w:pPr>
      <w:spacing w:before="240" w:after="60"/>
      <w:outlineLvl w:val="6"/>
    </w:pPr>
    <w:rPr>
      <w:rFonts w:ascii="Calibri" w:hAnsi="Calibri"/>
    </w:rPr>
  </w:style>
  <w:style w:type="paragraph" w:styleId="Nagwek8">
    <w:name w:val="heading 8"/>
    <w:basedOn w:val="Normalny"/>
    <w:next w:val="Normalny"/>
    <w:link w:val="Nagwek8Znak"/>
    <w:qFormat/>
    <w:rsid w:val="00DA509A"/>
    <w:pPr>
      <w:keepNext/>
      <w:ind w:left="720" w:firstLine="556"/>
      <w:outlineLvl w:val="7"/>
    </w:pPr>
    <w:rPr>
      <w:rFonts w:ascii="Verdana" w:hAnsi="Verdana"/>
      <w:b/>
      <w:i/>
      <w:sz w:val="20"/>
      <w:szCs w:val="20"/>
      <w:lang w:eastAsia="en-US"/>
    </w:rPr>
  </w:style>
  <w:style w:type="paragraph" w:styleId="Nagwek9">
    <w:name w:val="heading 9"/>
    <w:basedOn w:val="Normalny"/>
    <w:next w:val="Normalny"/>
    <w:link w:val="Nagwek9Znak"/>
    <w:qFormat/>
    <w:rsid w:val="00DA509A"/>
    <w:pPr>
      <w:keepNext/>
      <w:widowControl w:val="0"/>
      <w:autoSpaceDE w:val="0"/>
      <w:autoSpaceDN w:val="0"/>
      <w:adjustRightInd w:val="0"/>
      <w:jc w:val="center"/>
      <w:outlineLvl w:val="8"/>
    </w:pPr>
    <w:rPr>
      <w:sz w:val="32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topka">
    <w:name w:val="footer"/>
    <w:basedOn w:val="Normalny"/>
    <w:link w:val="StopkaZnak"/>
    <w:rsid w:val="00541932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rsid w:val="00541932"/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uiPriority w:val="99"/>
    <w:rsid w:val="00541932"/>
    <w:pPr>
      <w:tabs>
        <w:tab w:val="center" w:pos="4536"/>
        <w:tab w:val="right" w:pos="9072"/>
      </w:tabs>
    </w:pPr>
  </w:style>
  <w:style w:type="table" w:styleId="Tabela-Siatka">
    <w:name w:val="Table Grid"/>
    <w:basedOn w:val="Standardowy"/>
    <w:uiPriority w:val="39"/>
    <w:rsid w:val="0054193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uiPriority w:val="99"/>
    <w:rsid w:val="00541932"/>
    <w:rPr>
      <w:color w:val="0000FF"/>
      <w:u w:val="single"/>
    </w:rPr>
  </w:style>
  <w:style w:type="paragraph" w:styleId="Tekstdymka">
    <w:name w:val="Balloon Text"/>
    <w:basedOn w:val="Normalny"/>
    <w:link w:val="TekstdymkaZnak"/>
    <w:uiPriority w:val="99"/>
    <w:semiHidden/>
    <w:rsid w:val="00070743"/>
    <w:rPr>
      <w:rFonts w:ascii="Tahoma" w:hAnsi="Tahoma"/>
      <w:sz w:val="16"/>
      <w:szCs w:val="16"/>
    </w:rPr>
  </w:style>
  <w:style w:type="paragraph" w:customStyle="1" w:styleId="ZnakZnakZnakZnakZnakZnakZnakZnakZnak">
    <w:name w:val="Znak Znak Znak Znak Znak Znak Znak Znak Znak"/>
    <w:basedOn w:val="Normalny"/>
    <w:rsid w:val="00A81BE2"/>
  </w:style>
  <w:style w:type="paragraph" w:styleId="NormalnyWeb">
    <w:name w:val="Normal (Web)"/>
    <w:basedOn w:val="Normalny"/>
    <w:uiPriority w:val="99"/>
    <w:rsid w:val="00C359DA"/>
    <w:pPr>
      <w:spacing w:before="100" w:beforeAutospacing="1" w:after="100" w:afterAutospacing="1"/>
    </w:pPr>
  </w:style>
  <w:style w:type="character" w:customStyle="1" w:styleId="StopkaZnak">
    <w:name w:val="Stopka Znak"/>
    <w:link w:val="Stopka"/>
    <w:rsid w:val="00143610"/>
    <w:rPr>
      <w:sz w:val="24"/>
      <w:szCs w:val="24"/>
    </w:rPr>
  </w:style>
  <w:style w:type="character" w:customStyle="1" w:styleId="Nagwek1Znak">
    <w:name w:val="Nagłówek 1 Znak"/>
    <w:link w:val="Nagwek1"/>
    <w:rsid w:val="001816EE"/>
    <w:rPr>
      <w:rFonts w:ascii="Cambria" w:hAnsi="Cambria"/>
      <w:b/>
      <w:bCs/>
      <w:color w:val="365F91"/>
      <w:sz w:val="28"/>
      <w:szCs w:val="28"/>
    </w:rPr>
  </w:style>
  <w:style w:type="character" w:customStyle="1" w:styleId="Nagwek4Znak">
    <w:name w:val="Nagłówek 4 Znak"/>
    <w:link w:val="Nagwek4"/>
    <w:rsid w:val="001816EE"/>
    <w:rPr>
      <w:rFonts w:ascii="Times New (W1)" w:hAnsi="Times New (W1)" w:cs="Times New (W1)"/>
      <w:b/>
      <w:bCs/>
      <w:sz w:val="28"/>
      <w:szCs w:val="28"/>
    </w:rPr>
  </w:style>
  <w:style w:type="character" w:customStyle="1" w:styleId="Nagwek6Znak">
    <w:name w:val="Nagłówek 6 Znak"/>
    <w:link w:val="Nagwek6"/>
    <w:rsid w:val="001816EE"/>
    <w:rPr>
      <w:rFonts w:ascii="Calibri" w:hAnsi="Calibri"/>
      <w:b/>
      <w:bCs/>
      <w:sz w:val="22"/>
      <w:szCs w:val="22"/>
    </w:rPr>
  </w:style>
  <w:style w:type="character" w:customStyle="1" w:styleId="Nagwek7Znak">
    <w:name w:val="Nagłówek 7 Znak"/>
    <w:link w:val="Nagwek7"/>
    <w:rsid w:val="001816EE"/>
    <w:rPr>
      <w:rFonts w:ascii="Calibri" w:hAnsi="Calibri"/>
      <w:sz w:val="24"/>
      <w:szCs w:val="24"/>
    </w:r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link w:val="Nagwek"/>
    <w:uiPriority w:val="99"/>
    <w:locked/>
    <w:rsid w:val="001816EE"/>
    <w:rPr>
      <w:sz w:val="24"/>
      <w:szCs w:val="24"/>
    </w:rPr>
  </w:style>
  <w:style w:type="paragraph" w:styleId="Tytu">
    <w:name w:val="Title"/>
    <w:aliases w:val=" Znak"/>
    <w:basedOn w:val="Normalny"/>
    <w:link w:val="TytuZnak"/>
    <w:qFormat/>
    <w:rsid w:val="001816EE"/>
    <w:pPr>
      <w:overflowPunct w:val="0"/>
      <w:autoSpaceDE w:val="0"/>
      <w:autoSpaceDN w:val="0"/>
      <w:adjustRightInd w:val="0"/>
      <w:jc w:val="center"/>
      <w:textAlignment w:val="baseline"/>
    </w:pPr>
    <w:rPr>
      <w:rFonts w:ascii="Garamond" w:hAnsi="Garamond"/>
      <w:b/>
      <w:bCs/>
    </w:rPr>
  </w:style>
  <w:style w:type="character" w:customStyle="1" w:styleId="TytuZnak">
    <w:name w:val="Tytuł Znak"/>
    <w:aliases w:val=" Znak Znak"/>
    <w:link w:val="Tytu"/>
    <w:rsid w:val="001816EE"/>
    <w:rPr>
      <w:rFonts w:ascii="Garamond" w:hAnsi="Garamond" w:cs="Garamond"/>
      <w:b/>
      <w:bCs/>
      <w:sz w:val="24"/>
      <w:szCs w:val="24"/>
    </w:rPr>
  </w:style>
  <w:style w:type="paragraph" w:styleId="Akapitzlist">
    <w:name w:val="List Paragraph"/>
    <w:basedOn w:val="Normalny"/>
    <w:uiPriority w:val="34"/>
    <w:qFormat/>
    <w:rsid w:val="001816EE"/>
    <w:pPr>
      <w:spacing w:after="200" w:line="276" w:lineRule="auto"/>
      <w:ind w:left="720"/>
    </w:pPr>
    <w:rPr>
      <w:rFonts w:ascii="Calibri" w:hAnsi="Calibri" w:cs="Calibri"/>
      <w:sz w:val="22"/>
      <w:szCs w:val="22"/>
      <w:lang w:eastAsia="en-US"/>
    </w:rPr>
  </w:style>
  <w:style w:type="paragraph" w:styleId="Tekstpodstawowy">
    <w:name w:val="Body Text"/>
    <w:basedOn w:val="Normalny"/>
    <w:link w:val="TekstpodstawowyZnak"/>
    <w:rsid w:val="001816EE"/>
    <w:pPr>
      <w:jc w:val="center"/>
    </w:pPr>
    <w:rPr>
      <w:rFonts w:ascii="Verdana" w:eastAsia="Batang" w:hAnsi="Verdana"/>
      <w:smallCaps/>
      <w:sz w:val="32"/>
      <w:szCs w:val="32"/>
    </w:rPr>
  </w:style>
  <w:style w:type="character" w:customStyle="1" w:styleId="TekstpodstawowyZnak">
    <w:name w:val="Tekst podstawowy Znak"/>
    <w:link w:val="Tekstpodstawowy"/>
    <w:rsid w:val="001816EE"/>
    <w:rPr>
      <w:rFonts w:ascii="Verdana" w:eastAsia="Batang" w:hAnsi="Verdana" w:cs="Verdana"/>
      <w:smallCaps/>
      <w:sz w:val="32"/>
      <w:szCs w:val="32"/>
    </w:rPr>
  </w:style>
  <w:style w:type="paragraph" w:styleId="Tekstpodstawowy3">
    <w:name w:val="Body Text 3"/>
    <w:basedOn w:val="Normalny"/>
    <w:link w:val="Tekstpodstawowy3Znak"/>
    <w:unhideWhenUsed/>
    <w:rsid w:val="001816EE"/>
    <w:pPr>
      <w:spacing w:after="120"/>
    </w:pPr>
    <w:rPr>
      <w:rFonts w:ascii="Times New (W1)" w:hAnsi="Times New (W1)"/>
      <w:sz w:val="16"/>
      <w:szCs w:val="16"/>
    </w:rPr>
  </w:style>
  <w:style w:type="character" w:customStyle="1" w:styleId="Tekstpodstawowy3Znak">
    <w:name w:val="Tekst podstawowy 3 Znak"/>
    <w:link w:val="Tekstpodstawowy3"/>
    <w:rsid w:val="001816EE"/>
    <w:rPr>
      <w:rFonts w:ascii="Times New (W1)" w:hAnsi="Times New (W1)" w:cs="Times New (W1)"/>
      <w:sz w:val="16"/>
      <w:szCs w:val="16"/>
    </w:rPr>
  </w:style>
  <w:style w:type="paragraph" w:customStyle="1" w:styleId="pkt">
    <w:name w:val="pkt"/>
    <w:basedOn w:val="Normalny"/>
    <w:rsid w:val="001816EE"/>
    <w:pPr>
      <w:spacing w:before="60" w:after="60"/>
      <w:ind w:left="851" w:hanging="295"/>
      <w:jc w:val="both"/>
    </w:pPr>
    <w:rPr>
      <w:rFonts w:eastAsia="Calibri"/>
    </w:rPr>
  </w:style>
  <w:style w:type="paragraph" w:customStyle="1" w:styleId="ust">
    <w:name w:val="ust"/>
    <w:rsid w:val="001816EE"/>
    <w:pPr>
      <w:spacing w:before="60" w:after="60"/>
      <w:ind w:left="426" w:hanging="284"/>
      <w:jc w:val="both"/>
    </w:pPr>
    <w:rPr>
      <w:rFonts w:eastAsia="Calibri"/>
      <w:sz w:val="24"/>
      <w:szCs w:val="24"/>
    </w:rPr>
  </w:style>
  <w:style w:type="paragraph" w:customStyle="1" w:styleId="Akapitzlist2">
    <w:name w:val="Akapit z listą2"/>
    <w:basedOn w:val="Normalny"/>
    <w:rsid w:val="001816EE"/>
    <w:pPr>
      <w:ind w:left="720"/>
    </w:pPr>
    <w:rPr>
      <w:rFonts w:eastAsia="Calibri"/>
    </w:rPr>
  </w:style>
  <w:style w:type="paragraph" w:styleId="Bezodstpw">
    <w:name w:val="No Spacing"/>
    <w:qFormat/>
    <w:rsid w:val="001816EE"/>
    <w:rPr>
      <w:rFonts w:eastAsia="Calibri"/>
      <w:sz w:val="24"/>
      <w:szCs w:val="24"/>
    </w:rPr>
  </w:style>
  <w:style w:type="character" w:customStyle="1" w:styleId="FontStyle46">
    <w:name w:val="Font Style46"/>
    <w:uiPriority w:val="99"/>
    <w:rsid w:val="001816EE"/>
    <w:rPr>
      <w:rFonts w:ascii="Times New Roman" w:hAnsi="Times New Roman" w:cs="Times New Roman"/>
      <w:sz w:val="22"/>
      <w:szCs w:val="22"/>
    </w:rPr>
  </w:style>
  <w:style w:type="paragraph" w:styleId="Lista">
    <w:name w:val="List"/>
    <w:basedOn w:val="Normalny"/>
    <w:rsid w:val="001816EE"/>
    <w:pPr>
      <w:ind w:left="283" w:hanging="283"/>
    </w:pPr>
    <w:rPr>
      <w:sz w:val="20"/>
      <w:szCs w:val="20"/>
    </w:rPr>
  </w:style>
  <w:style w:type="character" w:styleId="Odwoaniedokomentarza">
    <w:name w:val="annotation reference"/>
    <w:rsid w:val="00B01A2A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B01A2A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rsid w:val="00B01A2A"/>
  </w:style>
  <w:style w:type="paragraph" w:styleId="Tematkomentarza">
    <w:name w:val="annotation subject"/>
    <w:basedOn w:val="Tekstkomentarza"/>
    <w:next w:val="Tekstkomentarza"/>
    <w:link w:val="TematkomentarzaZnak"/>
    <w:rsid w:val="00B01A2A"/>
    <w:rPr>
      <w:b/>
      <w:bCs/>
    </w:rPr>
  </w:style>
  <w:style w:type="character" w:customStyle="1" w:styleId="TematkomentarzaZnak">
    <w:name w:val="Temat komentarza Znak"/>
    <w:link w:val="Tematkomentarza"/>
    <w:rsid w:val="00B01A2A"/>
    <w:rPr>
      <w:b/>
      <w:bCs/>
    </w:rPr>
  </w:style>
  <w:style w:type="paragraph" w:customStyle="1" w:styleId="Default">
    <w:name w:val="Default"/>
    <w:rsid w:val="009F7330"/>
    <w:pPr>
      <w:autoSpaceDE w:val="0"/>
      <w:autoSpaceDN w:val="0"/>
      <w:adjustRightInd w:val="0"/>
    </w:pPr>
    <w:rPr>
      <w:rFonts w:ascii="Arial" w:eastAsia="Calibri" w:hAnsi="Arial" w:cs="Arial"/>
      <w:color w:val="000000"/>
      <w:sz w:val="24"/>
      <w:szCs w:val="24"/>
      <w:lang w:eastAsia="en-US"/>
    </w:rPr>
  </w:style>
  <w:style w:type="paragraph" w:customStyle="1" w:styleId="ZnakZnakZnakZnakZnakZnakZnakZnakZnak0">
    <w:name w:val="Znak Znak Znak Znak Znak Znak Znak Znak Znak"/>
    <w:basedOn w:val="Normalny"/>
    <w:rsid w:val="00720FCE"/>
  </w:style>
  <w:style w:type="paragraph" w:styleId="Spistreci2">
    <w:name w:val="toc 2"/>
    <w:basedOn w:val="Normalny"/>
    <w:next w:val="Normalny"/>
    <w:autoRedefine/>
    <w:uiPriority w:val="39"/>
    <w:rsid w:val="00EB6F6F"/>
    <w:pPr>
      <w:tabs>
        <w:tab w:val="left" w:pos="0"/>
        <w:tab w:val="right" w:leader="dot" w:pos="8789"/>
      </w:tabs>
      <w:snapToGrid w:val="0"/>
      <w:spacing w:afterLines="40" w:line="252" w:lineRule="auto"/>
      <w:ind w:left="1134" w:hanging="1134"/>
      <w:jc w:val="both"/>
    </w:pPr>
    <w:rPr>
      <w:rFonts w:ascii="Calibri" w:hAnsi="Calibri"/>
      <w:sz w:val="20"/>
      <w:szCs w:val="22"/>
      <w:lang w:eastAsia="en-US" w:bidi="en-US"/>
    </w:rPr>
  </w:style>
  <w:style w:type="paragraph" w:customStyle="1" w:styleId="Tekstpodstawowywcity21">
    <w:name w:val="Tekst podstawowy wcięty 21"/>
    <w:basedOn w:val="Normalny"/>
    <w:rsid w:val="00EB6F6F"/>
    <w:pPr>
      <w:suppressAutoHyphens/>
      <w:spacing w:line="360" w:lineRule="auto"/>
      <w:ind w:left="360"/>
      <w:jc w:val="both"/>
    </w:pPr>
    <w:rPr>
      <w:szCs w:val="20"/>
      <w:lang w:eastAsia="ar-SA"/>
    </w:rPr>
  </w:style>
  <w:style w:type="character" w:customStyle="1" w:styleId="Nagwek3Znak">
    <w:name w:val="Nagłówek 3 Znak"/>
    <w:aliases w:val="Nagłówek 3 Znak Znak Znak Znak Znak Znak Znak Znak Znak Znak Znak Znak Znak Znak Znak Znak Znak Znak Znak Znak Znak1"/>
    <w:link w:val="Nagwek3"/>
    <w:rsid w:val="00DA509A"/>
    <w:rPr>
      <w:rFonts w:ascii="Cambria" w:eastAsia="Times New Roman" w:hAnsi="Cambria" w:cs="Times New Roman"/>
      <w:b/>
      <w:bCs/>
      <w:sz w:val="26"/>
      <w:szCs w:val="26"/>
    </w:rPr>
  </w:style>
  <w:style w:type="paragraph" w:styleId="Tekstpodstawowy2">
    <w:name w:val="Body Text 2"/>
    <w:basedOn w:val="Normalny"/>
    <w:link w:val="Tekstpodstawowy2Znak"/>
    <w:rsid w:val="00DA509A"/>
    <w:pPr>
      <w:spacing w:after="120" w:line="480" w:lineRule="auto"/>
    </w:pPr>
  </w:style>
  <w:style w:type="character" w:customStyle="1" w:styleId="Tekstpodstawowy2Znak">
    <w:name w:val="Tekst podstawowy 2 Znak"/>
    <w:link w:val="Tekstpodstawowy2"/>
    <w:rsid w:val="00DA509A"/>
    <w:rPr>
      <w:sz w:val="24"/>
      <w:szCs w:val="24"/>
    </w:rPr>
  </w:style>
  <w:style w:type="paragraph" w:styleId="Tekstpodstawowywcity3">
    <w:name w:val="Body Text Indent 3"/>
    <w:basedOn w:val="Normalny"/>
    <w:link w:val="Tekstpodstawowywcity3Znak"/>
    <w:rsid w:val="00DA509A"/>
    <w:pPr>
      <w:spacing w:after="120"/>
      <w:ind w:left="283"/>
    </w:pPr>
    <w:rPr>
      <w:sz w:val="16"/>
      <w:szCs w:val="16"/>
    </w:rPr>
  </w:style>
  <w:style w:type="character" w:customStyle="1" w:styleId="Tekstpodstawowywcity3Znak">
    <w:name w:val="Tekst podstawowy wcięty 3 Znak"/>
    <w:link w:val="Tekstpodstawowywcity3"/>
    <w:rsid w:val="00DA509A"/>
    <w:rPr>
      <w:sz w:val="16"/>
      <w:szCs w:val="16"/>
    </w:rPr>
  </w:style>
  <w:style w:type="character" w:customStyle="1" w:styleId="Nagwek2Znak">
    <w:name w:val="Nagłówek 2 Znak"/>
    <w:link w:val="Nagwek2"/>
    <w:rsid w:val="00DA509A"/>
    <w:rPr>
      <w:rFonts w:ascii="Calibri" w:eastAsia="Calibri" w:hAnsi="Calibri"/>
      <w:b/>
      <w:sz w:val="24"/>
      <w:lang w:eastAsia="en-US"/>
    </w:rPr>
  </w:style>
  <w:style w:type="character" w:customStyle="1" w:styleId="Nagwek5Znak">
    <w:name w:val="Nagłówek 5 Znak"/>
    <w:link w:val="Nagwek5"/>
    <w:rsid w:val="00DA509A"/>
    <w:rPr>
      <w:sz w:val="24"/>
      <w:u w:val="single"/>
      <w:lang w:eastAsia="en-US"/>
    </w:rPr>
  </w:style>
  <w:style w:type="character" w:customStyle="1" w:styleId="Nagwek8Znak">
    <w:name w:val="Nagłówek 8 Znak"/>
    <w:link w:val="Nagwek8"/>
    <w:rsid w:val="00DA509A"/>
    <w:rPr>
      <w:rFonts w:ascii="Verdana" w:hAnsi="Verdana"/>
      <w:b/>
      <w:i/>
      <w:lang w:eastAsia="en-US"/>
    </w:rPr>
  </w:style>
  <w:style w:type="character" w:customStyle="1" w:styleId="Nagwek9Znak">
    <w:name w:val="Nagłówek 9 Znak"/>
    <w:link w:val="Nagwek9"/>
    <w:rsid w:val="00DA509A"/>
    <w:rPr>
      <w:sz w:val="32"/>
    </w:rPr>
  </w:style>
  <w:style w:type="character" w:customStyle="1" w:styleId="TekstdymkaZnak">
    <w:name w:val="Tekst dymka Znak"/>
    <w:link w:val="Tekstdymka"/>
    <w:uiPriority w:val="99"/>
    <w:semiHidden/>
    <w:rsid w:val="00DA509A"/>
    <w:rPr>
      <w:rFonts w:ascii="Tahoma" w:hAnsi="Tahoma" w:cs="Tahoma"/>
      <w:sz w:val="16"/>
      <w:szCs w:val="16"/>
    </w:rPr>
  </w:style>
  <w:style w:type="paragraph" w:styleId="Tekstpodstawowywcity">
    <w:name w:val="Body Text Indent"/>
    <w:basedOn w:val="Normalny"/>
    <w:link w:val="TekstpodstawowywcityZnak"/>
    <w:rsid w:val="00DA509A"/>
    <w:pPr>
      <w:ind w:left="360"/>
    </w:pPr>
    <w:rPr>
      <w:sz w:val="28"/>
      <w:szCs w:val="20"/>
      <w:lang w:eastAsia="en-US"/>
    </w:rPr>
  </w:style>
  <w:style w:type="character" w:customStyle="1" w:styleId="TekstpodstawowywcityZnak">
    <w:name w:val="Tekst podstawowy wcięty Znak"/>
    <w:link w:val="Tekstpodstawowywcity"/>
    <w:rsid w:val="00DA509A"/>
    <w:rPr>
      <w:sz w:val="28"/>
      <w:lang w:eastAsia="en-US"/>
    </w:rPr>
  </w:style>
  <w:style w:type="paragraph" w:styleId="Tekstpodstawowywcity2">
    <w:name w:val="Body Text Indent 2"/>
    <w:basedOn w:val="Normalny"/>
    <w:link w:val="Tekstpodstawowywcity2Znak"/>
    <w:rsid w:val="00DA509A"/>
    <w:pPr>
      <w:ind w:left="360"/>
      <w:jc w:val="both"/>
    </w:pPr>
    <w:rPr>
      <w:szCs w:val="20"/>
      <w:lang w:eastAsia="en-US"/>
    </w:rPr>
  </w:style>
  <w:style w:type="character" w:customStyle="1" w:styleId="Tekstpodstawowywcity2Znak">
    <w:name w:val="Tekst podstawowy wcięty 2 Znak"/>
    <w:link w:val="Tekstpodstawowywcity2"/>
    <w:rsid w:val="00DA509A"/>
    <w:rPr>
      <w:sz w:val="24"/>
      <w:lang w:eastAsia="en-US"/>
    </w:rPr>
  </w:style>
  <w:style w:type="paragraph" w:styleId="Podtytu">
    <w:name w:val="Subtitle"/>
    <w:basedOn w:val="Normalny"/>
    <w:link w:val="PodtytuZnak"/>
    <w:qFormat/>
    <w:rsid w:val="00DA509A"/>
    <w:pPr>
      <w:jc w:val="center"/>
    </w:pPr>
    <w:rPr>
      <w:b/>
      <w:sz w:val="26"/>
      <w:szCs w:val="20"/>
      <w:lang w:eastAsia="en-US"/>
    </w:rPr>
  </w:style>
  <w:style w:type="character" w:customStyle="1" w:styleId="PodtytuZnak">
    <w:name w:val="Podtytuł Znak"/>
    <w:link w:val="Podtytu"/>
    <w:rsid w:val="00DA509A"/>
    <w:rPr>
      <w:b/>
      <w:sz w:val="26"/>
      <w:lang w:eastAsia="en-US"/>
    </w:rPr>
  </w:style>
  <w:style w:type="paragraph" w:customStyle="1" w:styleId="ProPublico1">
    <w:name w:val="ProPublico1"/>
    <w:basedOn w:val="Normalny"/>
    <w:rsid w:val="00DA509A"/>
    <w:pPr>
      <w:spacing w:line="360" w:lineRule="auto"/>
      <w:jc w:val="both"/>
      <w:outlineLvl w:val="0"/>
    </w:pPr>
    <w:rPr>
      <w:rFonts w:ascii="Arial" w:hAnsi="Arial"/>
      <w:b/>
      <w:noProof/>
      <w:sz w:val="22"/>
      <w:szCs w:val="20"/>
    </w:rPr>
  </w:style>
  <w:style w:type="paragraph" w:customStyle="1" w:styleId="Tekstpodstawowy21">
    <w:name w:val="Tekst podstawowy 21"/>
    <w:basedOn w:val="Normalny"/>
    <w:rsid w:val="00DA509A"/>
    <w:pPr>
      <w:widowControl w:val="0"/>
      <w:jc w:val="both"/>
    </w:pPr>
    <w:rPr>
      <w:rFonts w:ascii="Arial" w:hAnsi="Arial"/>
      <w:sz w:val="22"/>
      <w:szCs w:val="20"/>
    </w:rPr>
  </w:style>
  <w:style w:type="paragraph" w:styleId="Tekstblokowy">
    <w:name w:val="Block Text"/>
    <w:basedOn w:val="Normalny"/>
    <w:rsid w:val="00DA509A"/>
    <w:pPr>
      <w:overflowPunct w:val="0"/>
      <w:autoSpaceDE w:val="0"/>
      <w:autoSpaceDN w:val="0"/>
      <w:adjustRightInd w:val="0"/>
      <w:ind w:left="308" w:right="758"/>
      <w:textAlignment w:val="baseline"/>
    </w:pPr>
    <w:rPr>
      <w:sz w:val="22"/>
      <w:szCs w:val="20"/>
    </w:rPr>
  </w:style>
  <w:style w:type="paragraph" w:customStyle="1" w:styleId="pkt1">
    <w:name w:val="pkt1"/>
    <w:basedOn w:val="pkt"/>
    <w:rsid w:val="00DA509A"/>
    <w:pPr>
      <w:ind w:left="850" w:hanging="425"/>
    </w:pPr>
    <w:rPr>
      <w:rFonts w:eastAsia="Times New Roman"/>
      <w:szCs w:val="20"/>
    </w:rPr>
  </w:style>
  <w:style w:type="character" w:styleId="UyteHipercze">
    <w:name w:val="FollowedHyperlink"/>
    <w:rsid w:val="00DA509A"/>
    <w:rPr>
      <w:color w:val="800080"/>
      <w:u w:val="single"/>
    </w:rPr>
  </w:style>
  <w:style w:type="paragraph" w:customStyle="1" w:styleId="FR3">
    <w:name w:val="FR3"/>
    <w:rsid w:val="00DA509A"/>
    <w:pPr>
      <w:widowControl w:val="0"/>
      <w:autoSpaceDE w:val="0"/>
      <w:autoSpaceDN w:val="0"/>
      <w:adjustRightInd w:val="0"/>
    </w:pPr>
    <w:rPr>
      <w:rFonts w:ascii="Arial" w:hAnsi="Arial" w:cs="Arial"/>
      <w:b/>
      <w:bCs/>
      <w:sz w:val="12"/>
      <w:szCs w:val="12"/>
    </w:rPr>
  </w:style>
  <w:style w:type="character" w:customStyle="1" w:styleId="Nagwek2ZnakZnakZnakZnakZnakZnakZnakZnakZnakZnakZnakZnakZnakZnakZnakZnakZnakZnakZnakZnakZnakZnakZnak">
    <w:name w:val="Nagłówek 2 Znak Znak Znak Znak Znak Znak Znak Znak Znak Znak Znak Znak Znak Znak Znak Znak Znak Znak Znak Znak Znak Znak Znak"/>
    <w:aliases w:val="Nagłówek 2 Znak Znak Znak Znak Znak Znak Znak Znak Znak Znak Znak Znak Znak Znak Znak Znak Znak Znak Znak Znak Znak Zn"/>
    <w:rsid w:val="00DA509A"/>
    <w:rPr>
      <w:rFonts w:ascii="Arial" w:hAnsi="Arial" w:cs="Arial"/>
      <w:b/>
      <w:bCs/>
      <w:i/>
      <w:iCs/>
      <w:sz w:val="28"/>
      <w:szCs w:val="28"/>
      <w:lang w:val="pl-PL" w:eastAsia="pl-PL" w:bidi="ar-SA"/>
    </w:rPr>
  </w:style>
  <w:style w:type="character" w:customStyle="1" w:styleId="Nagwek3ZnakZnakZnakZnakZnakZnakZnakZnakZnakZnakZnakZnakZnakZnakZnakZnakZnakZnakZnakZnakZnak">
    <w:name w:val="Nagłówek 3 Znak Znak Znak Znak Znak Znak Znak Znak Znak Znak Znak Znak Znak Znak Znak Znak Znak Znak Znak Znak Znak"/>
    <w:aliases w:val="Nagłówek 3 Znak Znak Znak Znak Znak Znak Znak Znak Znak Znak Znak Znak Znak Znak Znak Znak Znak Znak Znak Znak Znak Znak"/>
    <w:rsid w:val="00DA509A"/>
    <w:rPr>
      <w:rFonts w:ascii="Arial" w:hAnsi="Arial" w:cs="Arial"/>
      <w:b/>
      <w:bCs/>
      <w:sz w:val="26"/>
      <w:szCs w:val="26"/>
      <w:lang w:val="pl-PL" w:eastAsia="pl-PL" w:bidi="ar-SA"/>
    </w:rPr>
  </w:style>
  <w:style w:type="paragraph" w:styleId="Spistreci1">
    <w:name w:val="toc 1"/>
    <w:basedOn w:val="Normalny"/>
    <w:next w:val="Normalny"/>
    <w:autoRedefine/>
    <w:rsid w:val="00DA509A"/>
    <w:pPr>
      <w:tabs>
        <w:tab w:val="right" w:leader="underscore" w:pos="9062"/>
      </w:tabs>
      <w:spacing w:before="120"/>
      <w:jc w:val="center"/>
    </w:pPr>
    <w:rPr>
      <w:b/>
      <w:bCs/>
      <w:i/>
      <w:iCs/>
    </w:rPr>
  </w:style>
  <w:style w:type="paragraph" w:styleId="Tekstprzypisudolnego">
    <w:name w:val="footnote text"/>
    <w:basedOn w:val="Normalny"/>
    <w:link w:val="TekstprzypisudolnegoZnak"/>
    <w:rsid w:val="00DA509A"/>
    <w:rPr>
      <w:sz w:val="20"/>
      <w:szCs w:val="20"/>
    </w:rPr>
  </w:style>
  <w:style w:type="character" w:customStyle="1" w:styleId="TekstprzypisudolnegoZnak">
    <w:name w:val="Tekst przypisu dolnego Znak"/>
    <w:link w:val="Tekstprzypisudolnego"/>
    <w:rsid w:val="00DA509A"/>
  </w:style>
  <w:style w:type="character" w:styleId="Odwoanieprzypisudolnego">
    <w:name w:val="footnote reference"/>
    <w:rsid w:val="00DA509A"/>
    <w:rPr>
      <w:vertAlign w:val="superscript"/>
    </w:rPr>
  </w:style>
  <w:style w:type="paragraph" w:customStyle="1" w:styleId="Nagwekstrony">
    <w:name w:val="Nag?—wek strony"/>
    <w:basedOn w:val="Normalny"/>
    <w:rsid w:val="00DA509A"/>
    <w:pPr>
      <w:tabs>
        <w:tab w:val="center" w:pos="4153"/>
        <w:tab w:val="right" w:pos="8306"/>
      </w:tabs>
    </w:pPr>
    <w:rPr>
      <w:sz w:val="20"/>
      <w:szCs w:val="20"/>
      <w:lang w:val="en-GB"/>
    </w:rPr>
  </w:style>
  <w:style w:type="paragraph" w:customStyle="1" w:styleId="tabulka">
    <w:name w:val="tabulka"/>
    <w:basedOn w:val="Normalny"/>
    <w:rsid w:val="00DA509A"/>
    <w:pPr>
      <w:widowControl w:val="0"/>
      <w:spacing w:before="120" w:line="240" w:lineRule="exact"/>
      <w:jc w:val="center"/>
    </w:pPr>
    <w:rPr>
      <w:rFonts w:ascii="Arial" w:hAnsi="Arial"/>
      <w:sz w:val="20"/>
      <w:szCs w:val="20"/>
      <w:lang w:val="cs-CZ"/>
    </w:rPr>
  </w:style>
  <w:style w:type="paragraph" w:customStyle="1" w:styleId="Znak">
    <w:name w:val="Znak"/>
    <w:basedOn w:val="Normalny"/>
    <w:uiPriority w:val="99"/>
    <w:rsid w:val="00DA509A"/>
  </w:style>
  <w:style w:type="paragraph" w:customStyle="1" w:styleId="Style3">
    <w:name w:val="Style3"/>
    <w:basedOn w:val="Normalny"/>
    <w:uiPriority w:val="99"/>
    <w:rsid w:val="00DA509A"/>
    <w:pPr>
      <w:widowControl w:val="0"/>
      <w:autoSpaceDE w:val="0"/>
      <w:autoSpaceDN w:val="0"/>
      <w:adjustRightInd w:val="0"/>
      <w:spacing w:line="341" w:lineRule="exact"/>
    </w:pPr>
    <w:rPr>
      <w:rFonts w:ascii="Georgia" w:hAnsi="Georgia"/>
    </w:rPr>
  </w:style>
  <w:style w:type="character" w:customStyle="1" w:styleId="FontStyle12">
    <w:name w:val="Font Style12"/>
    <w:uiPriority w:val="99"/>
    <w:rsid w:val="00DA509A"/>
    <w:rPr>
      <w:rFonts w:ascii="Times New Roman" w:hAnsi="Times New Roman" w:cs="Times New Roman"/>
      <w:b/>
      <w:bCs/>
      <w:sz w:val="26"/>
      <w:szCs w:val="26"/>
    </w:rPr>
  </w:style>
  <w:style w:type="character" w:customStyle="1" w:styleId="FontStyle23">
    <w:name w:val="Font Style23"/>
    <w:uiPriority w:val="99"/>
    <w:rsid w:val="00DA509A"/>
    <w:rPr>
      <w:rFonts w:ascii="Times New Roman" w:hAnsi="Times New Roman" w:cs="Times New Roman"/>
      <w:sz w:val="22"/>
      <w:szCs w:val="22"/>
    </w:rPr>
  </w:style>
  <w:style w:type="character" w:customStyle="1" w:styleId="FontStyle27">
    <w:name w:val="Font Style27"/>
    <w:uiPriority w:val="99"/>
    <w:rsid w:val="00DA509A"/>
    <w:rPr>
      <w:rFonts w:ascii="Times New Roman" w:hAnsi="Times New Roman" w:cs="Times New Roman"/>
      <w:b/>
      <w:bCs/>
      <w:sz w:val="22"/>
      <w:szCs w:val="22"/>
    </w:rPr>
  </w:style>
  <w:style w:type="paragraph" w:customStyle="1" w:styleId="Standard">
    <w:name w:val="Standard"/>
    <w:rsid w:val="00DA509A"/>
    <w:pPr>
      <w:widowControl w:val="0"/>
      <w:autoSpaceDE w:val="0"/>
      <w:autoSpaceDN w:val="0"/>
      <w:adjustRightInd w:val="0"/>
    </w:pPr>
    <w:rPr>
      <w:sz w:val="24"/>
      <w:szCs w:val="24"/>
    </w:rPr>
  </w:style>
  <w:style w:type="paragraph" w:customStyle="1" w:styleId="Zawartotabeli">
    <w:name w:val="Zawartość tabeli"/>
    <w:basedOn w:val="Normalny"/>
    <w:rsid w:val="00DA509A"/>
    <w:pPr>
      <w:widowControl w:val="0"/>
      <w:suppressLineNumbers/>
      <w:suppressAutoHyphens/>
    </w:pPr>
    <w:rPr>
      <w:rFonts w:eastAsia="Arial Unicode MS"/>
      <w:kern w:val="1"/>
    </w:rPr>
  </w:style>
  <w:style w:type="character" w:customStyle="1" w:styleId="FontStyle21">
    <w:name w:val="Font Style21"/>
    <w:uiPriority w:val="99"/>
    <w:rsid w:val="00DA509A"/>
    <w:rPr>
      <w:rFonts w:ascii="Bookman Old Style" w:hAnsi="Bookman Old Style" w:cs="Bookman Old Style"/>
      <w:b/>
      <w:bCs/>
      <w:sz w:val="16"/>
      <w:szCs w:val="16"/>
    </w:rPr>
  </w:style>
  <w:style w:type="paragraph" w:styleId="Wcicienormalne">
    <w:name w:val="Normal Indent"/>
    <w:basedOn w:val="Normalny"/>
    <w:rsid w:val="00DA509A"/>
    <w:pPr>
      <w:ind w:left="708"/>
    </w:pPr>
    <w:rPr>
      <w:rFonts w:ascii="Arial" w:hAnsi="Arial"/>
      <w:sz w:val="20"/>
      <w:szCs w:val="20"/>
      <w:lang w:val="en-GB"/>
    </w:rPr>
  </w:style>
  <w:style w:type="paragraph" w:customStyle="1" w:styleId="normaltableau">
    <w:name w:val="normal_tableau"/>
    <w:basedOn w:val="Normalny"/>
    <w:rsid w:val="00DA509A"/>
    <w:pPr>
      <w:spacing w:before="120" w:after="120"/>
      <w:jc w:val="both"/>
    </w:pPr>
    <w:rPr>
      <w:rFonts w:ascii="Optima" w:hAnsi="Optima"/>
      <w:sz w:val="22"/>
      <w:szCs w:val="20"/>
      <w:lang w:val="en-GB"/>
    </w:rPr>
  </w:style>
  <w:style w:type="paragraph" w:styleId="Zwykytekst">
    <w:name w:val="Plain Text"/>
    <w:basedOn w:val="Normalny"/>
    <w:link w:val="ZwykytekstZnak"/>
    <w:uiPriority w:val="99"/>
    <w:unhideWhenUsed/>
    <w:rsid w:val="00DA509A"/>
    <w:rPr>
      <w:rFonts w:ascii="Garamond" w:eastAsia="Calibri" w:hAnsi="Garamond"/>
      <w:szCs w:val="21"/>
      <w:lang w:eastAsia="en-US"/>
    </w:rPr>
  </w:style>
  <w:style w:type="character" w:customStyle="1" w:styleId="ZwykytekstZnak">
    <w:name w:val="Zwykły tekst Znak"/>
    <w:link w:val="Zwykytekst"/>
    <w:uiPriority w:val="99"/>
    <w:rsid w:val="00DA509A"/>
    <w:rPr>
      <w:rFonts w:ascii="Garamond" w:eastAsia="Calibri" w:hAnsi="Garamond"/>
      <w:sz w:val="24"/>
      <w:szCs w:val="21"/>
      <w:lang w:eastAsia="en-US"/>
    </w:rPr>
  </w:style>
  <w:style w:type="paragraph" w:styleId="Lista5">
    <w:name w:val="List 5"/>
    <w:basedOn w:val="Normalny"/>
    <w:uiPriority w:val="99"/>
    <w:unhideWhenUsed/>
    <w:rsid w:val="00DA509A"/>
    <w:pPr>
      <w:ind w:left="1415" w:hanging="283"/>
      <w:contextualSpacing/>
    </w:pPr>
    <w:rPr>
      <w:sz w:val="28"/>
      <w:szCs w:val="20"/>
      <w:lang w:eastAsia="en-US"/>
    </w:rPr>
  </w:style>
  <w:style w:type="character" w:customStyle="1" w:styleId="FontStyle32">
    <w:name w:val="Font Style32"/>
    <w:rsid w:val="00DA509A"/>
    <w:rPr>
      <w:rFonts w:ascii="Arial Unicode MS" w:eastAsia="Arial Unicode MS" w:hAnsi="Arial Unicode MS" w:cs="Arial Unicode MS"/>
      <w:sz w:val="14"/>
      <w:szCs w:val="14"/>
    </w:rPr>
  </w:style>
  <w:style w:type="character" w:customStyle="1" w:styleId="FontStyle30">
    <w:name w:val="Font Style30"/>
    <w:rsid w:val="00DA509A"/>
    <w:rPr>
      <w:rFonts w:ascii="Arial Unicode MS" w:eastAsia="Arial Unicode MS" w:hAnsi="Arial Unicode MS" w:cs="Arial Unicode MS"/>
      <w:b/>
      <w:bCs/>
      <w:sz w:val="14"/>
      <w:szCs w:val="14"/>
    </w:rPr>
  </w:style>
  <w:style w:type="paragraph" w:customStyle="1" w:styleId="Style4">
    <w:name w:val="Style4"/>
    <w:basedOn w:val="Normalny"/>
    <w:rsid w:val="00DA509A"/>
    <w:pPr>
      <w:widowControl w:val="0"/>
      <w:suppressAutoHyphens/>
      <w:autoSpaceDE w:val="0"/>
      <w:spacing w:line="398" w:lineRule="exact"/>
    </w:pPr>
    <w:rPr>
      <w:rFonts w:ascii="Arial Unicode MS" w:eastAsia="Arial Unicode MS" w:hAnsi="Arial Unicode MS" w:cs="Arial Unicode MS"/>
      <w:kern w:val="1"/>
      <w:lang w:eastAsia="hi-IN" w:bidi="hi-IN"/>
    </w:rPr>
  </w:style>
  <w:style w:type="paragraph" w:customStyle="1" w:styleId="Style5">
    <w:name w:val="Style5"/>
    <w:basedOn w:val="Normalny"/>
    <w:rsid w:val="00DA509A"/>
    <w:pPr>
      <w:widowControl w:val="0"/>
      <w:suppressAutoHyphens/>
      <w:autoSpaceDE w:val="0"/>
      <w:spacing w:line="195" w:lineRule="exact"/>
      <w:jc w:val="both"/>
    </w:pPr>
    <w:rPr>
      <w:rFonts w:ascii="Arial Unicode MS" w:eastAsia="Arial Unicode MS" w:hAnsi="Arial Unicode MS" w:cs="Arial Unicode MS"/>
      <w:kern w:val="1"/>
      <w:lang w:eastAsia="hi-IN" w:bidi="hi-IN"/>
    </w:rPr>
  </w:style>
  <w:style w:type="character" w:customStyle="1" w:styleId="bbcsize1">
    <w:name w:val="bbc_size1"/>
    <w:basedOn w:val="Domylnaczcionkaakapitu"/>
    <w:rsid w:val="00D37E9A"/>
  </w:style>
  <w:style w:type="character" w:customStyle="1" w:styleId="NagwekZnak1">
    <w:name w:val="Nagłówek Znak1"/>
    <w:aliases w:val="Nagłówek strony nieparzystej Znak1,Nagłówek strony nieparzystej1 Znak1,Nagłówek strony nieparzystej2 Znak1,Nagłówek strony nieparzystej3 Znak1,Nagłówek strony nieparzystej4 Znak1,Nagłówek strony nieparzystej5 Znak1,Nagłówek strony Znak1"/>
    <w:uiPriority w:val="99"/>
    <w:locked/>
    <w:rsid w:val="00501891"/>
    <w:rPr>
      <w:sz w:val="24"/>
      <w:szCs w:val="24"/>
    </w:rPr>
  </w:style>
  <w:style w:type="paragraph" w:styleId="Poprawka">
    <w:name w:val="Revision"/>
    <w:hidden/>
    <w:uiPriority w:val="99"/>
    <w:semiHidden/>
    <w:rsid w:val="004F56A2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76966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771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318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282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763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919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725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095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17417B1-2D41-4969-83B6-A2F90538E40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613</Words>
  <Characters>3679</Characters>
  <Application>Microsoft Office Word</Application>
  <DocSecurity>0</DocSecurity>
  <Lines>30</Lines>
  <Paragraphs>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KPT</vt:lpstr>
    </vt:vector>
  </TitlesOfParts>
  <Company>UM</Company>
  <LinksUpToDate>false</LinksUpToDate>
  <CharactersWithSpaces>4284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KPT</dc:title>
  <dc:creator>UM</dc:creator>
  <cp:lastModifiedBy>PGO PGO</cp:lastModifiedBy>
  <cp:revision>3</cp:revision>
  <cp:lastPrinted>2024-04-30T09:05:00Z</cp:lastPrinted>
  <dcterms:created xsi:type="dcterms:W3CDTF">2024-04-30T09:05:00Z</dcterms:created>
  <dcterms:modified xsi:type="dcterms:W3CDTF">2024-04-30T09:05:00Z</dcterms:modified>
</cp:coreProperties>
</file>